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415A" w14:textId="77777777" w:rsidR="006E31FE" w:rsidRDefault="006E31FE" w:rsidP="006E31FE">
      <w:pPr>
        <w:spacing w:after="0" w:line="240" w:lineRule="auto"/>
        <w:rPr>
          <w:b/>
          <w:bCs/>
          <w:sz w:val="28"/>
          <w:szCs w:val="28"/>
          <w:lang w:val="pl-PL"/>
        </w:rPr>
      </w:pPr>
    </w:p>
    <w:p w14:paraId="5532237D" w14:textId="77777777" w:rsidR="00725970" w:rsidRPr="00823162" w:rsidRDefault="00F807D6" w:rsidP="00547E78">
      <w:pPr>
        <w:spacing w:after="0" w:line="240" w:lineRule="auto"/>
        <w:jc w:val="center"/>
        <w:rPr>
          <w:b/>
          <w:bCs/>
          <w:sz w:val="32"/>
          <w:szCs w:val="32"/>
          <w:lang w:val="pl-PL"/>
        </w:rPr>
      </w:pPr>
      <w:r w:rsidRPr="00823162">
        <w:rPr>
          <w:b/>
          <w:bCs/>
          <w:sz w:val="32"/>
          <w:szCs w:val="32"/>
          <w:lang w:val="pl-PL"/>
        </w:rPr>
        <w:t>REGULAMIN POWIATOWEGO KONKURSU</w:t>
      </w:r>
    </w:p>
    <w:p w14:paraId="7F884DBF" w14:textId="77777777" w:rsidR="00725970" w:rsidRPr="00823162" w:rsidRDefault="00F807D6" w:rsidP="00547E78">
      <w:pPr>
        <w:spacing w:after="0" w:line="240" w:lineRule="auto"/>
        <w:jc w:val="center"/>
        <w:rPr>
          <w:sz w:val="32"/>
          <w:szCs w:val="32"/>
          <w:lang w:val="pl-PL"/>
        </w:rPr>
      </w:pPr>
      <w:r w:rsidRPr="00823162">
        <w:rPr>
          <w:b/>
          <w:bCs/>
          <w:sz w:val="32"/>
          <w:szCs w:val="32"/>
          <w:lang w:val="pl-PL"/>
        </w:rPr>
        <w:t>„MAM TALENT – JESTEM ZDOLNY</w:t>
      </w:r>
      <w:r w:rsidRPr="00823162">
        <w:rPr>
          <w:sz w:val="32"/>
          <w:szCs w:val="32"/>
          <w:lang w:val="pl-PL"/>
        </w:rPr>
        <w:t>”</w:t>
      </w:r>
    </w:p>
    <w:p w14:paraId="2B1B8256" w14:textId="77777777" w:rsidR="00725970" w:rsidRPr="00547E78" w:rsidRDefault="00725970">
      <w:pPr>
        <w:rPr>
          <w:lang w:val="pl-PL"/>
        </w:rPr>
      </w:pPr>
    </w:p>
    <w:p w14:paraId="5963F116" w14:textId="77777777" w:rsidR="00547E78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Miejsce</w:t>
      </w:r>
      <w:r w:rsidR="00547E78" w:rsidRPr="00547E78">
        <w:rPr>
          <w:b/>
          <w:bCs/>
          <w:sz w:val="24"/>
          <w:szCs w:val="24"/>
          <w:lang w:val="pl-PL"/>
        </w:rPr>
        <w:t xml:space="preserve"> </w:t>
      </w:r>
      <w:r w:rsidR="00AF726A">
        <w:rPr>
          <w:b/>
          <w:bCs/>
          <w:sz w:val="24"/>
          <w:szCs w:val="24"/>
          <w:lang w:val="pl-PL"/>
        </w:rPr>
        <w:t xml:space="preserve">finału </w:t>
      </w:r>
      <w:r w:rsidR="00547E78" w:rsidRPr="00547E78">
        <w:rPr>
          <w:b/>
          <w:bCs/>
          <w:sz w:val="24"/>
          <w:szCs w:val="24"/>
          <w:lang w:val="pl-PL"/>
        </w:rPr>
        <w:t>i termin</w:t>
      </w:r>
      <w:r w:rsidRPr="00547E78">
        <w:rPr>
          <w:b/>
          <w:bCs/>
          <w:sz w:val="24"/>
          <w:szCs w:val="24"/>
          <w:lang w:val="pl-PL"/>
        </w:rPr>
        <w:t>:</w:t>
      </w:r>
    </w:p>
    <w:p w14:paraId="6A24BCA5" w14:textId="2FB589AE" w:rsidR="00547E78" w:rsidRPr="00547E78" w:rsidRDefault="00AF726A" w:rsidP="005C241E">
      <w:pPr>
        <w:rPr>
          <w:b/>
          <w:bCs/>
          <w:lang w:val="pl-PL"/>
        </w:rPr>
      </w:pPr>
      <w:r w:rsidRPr="00547E78">
        <w:rPr>
          <w:b/>
          <w:bCs/>
          <w:sz w:val="24"/>
          <w:szCs w:val="24"/>
          <w:lang w:val="pl-PL"/>
        </w:rPr>
        <w:t>Młodzieżowy Dom Kultury w Trzciance</w:t>
      </w:r>
      <w:r w:rsidR="00547E78" w:rsidRPr="00547E78">
        <w:rPr>
          <w:b/>
          <w:bCs/>
          <w:sz w:val="24"/>
          <w:szCs w:val="24"/>
          <w:lang w:val="pl-PL"/>
        </w:rPr>
        <w:t xml:space="preserve">, </w:t>
      </w:r>
      <w:r w:rsidR="00F807D6" w:rsidRPr="00547E78">
        <w:rPr>
          <w:b/>
          <w:bCs/>
          <w:lang w:val="pl-PL"/>
        </w:rPr>
        <w:t>Godzina: 10:00</w:t>
      </w:r>
      <w:r w:rsidR="00547E78" w:rsidRPr="00547E78">
        <w:rPr>
          <w:b/>
          <w:bCs/>
          <w:lang w:val="pl-PL"/>
        </w:rPr>
        <w:t xml:space="preserve">, dnia: </w:t>
      </w:r>
      <w:r>
        <w:rPr>
          <w:b/>
          <w:bCs/>
          <w:lang w:val="pl-PL"/>
        </w:rPr>
        <w:t>19 maja 2026r.</w:t>
      </w:r>
    </w:p>
    <w:p w14:paraId="1E65F61D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Organizator:</w:t>
      </w:r>
    </w:p>
    <w:p w14:paraId="489F66CA" w14:textId="77777777" w:rsidR="00725970" w:rsidRPr="00547E78" w:rsidRDefault="00F807D6" w:rsidP="005C241E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Młodzieżowa Rada Powiatu Czarnkowsko–Trzcianeckiego</w:t>
      </w:r>
      <w:r w:rsidR="00547E78" w:rsidRPr="00547E78">
        <w:rPr>
          <w:b/>
          <w:bCs/>
          <w:sz w:val="24"/>
          <w:szCs w:val="24"/>
          <w:lang w:val="pl-PL"/>
        </w:rPr>
        <w:t xml:space="preserve"> oraz Młodzieżowy Dom Kultury w Trzciance</w:t>
      </w:r>
    </w:p>
    <w:p w14:paraId="26372C53" w14:textId="77777777" w:rsidR="00725970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I. Cele konkursu</w:t>
      </w:r>
    </w:p>
    <w:p w14:paraId="2DAC36EF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Popularyzacja działań artystycznych wśród młodzieży powiatu</w:t>
      </w:r>
    </w:p>
    <w:p w14:paraId="42C42CF1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Promowanie aktywnych i kreatywnych form spędzania czasu wolnego</w:t>
      </w:r>
    </w:p>
    <w:p w14:paraId="7AFCE347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Rozwijanie zainteresowań i talentów uczniów</w:t>
      </w:r>
    </w:p>
    <w:p w14:paraId="52A810CE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Umożliwienie prezentacji pasji i osiągnięć</w:t>
      </w:r>
    </w:p>
    <w:p w14:paraId="14998BFA" w14:textId="77777777" w:rsidR="006E31FE" w:rsidRDefault="00F807D6">
      <w:pPr>
        <w:rPr>
          <w:lang w:val="pl-PL"/>
        </w:rPr>
      </w:pPr>
      <w:r w:rsidRPr="00547E78">
        <w:rPr>
          <w:lang w:val="pl-PL"/>
        </w:rPr>
        <w:t>- Integracja środowisk szkolnych z terenu powiatu</w:t>
      </w:r>
    </w:p>
    <w:p w14:paraId="619BA0D4" w14:textId="77777777" w:rsidR="006E31FE" w:rsidRPr="006E31FE" w:rsidRDefault="006E31FE">
      <w:pPr>
        <w:rPr>
          <w:lang w:val="pl-PL"/>
        </w:rPr>
      </w:pPr>
    </w:p>
    <w:p w14:paraId="2A75C8E6" w14:textId="77777777" w:rsidR="00725970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II. Uczestnicy i kategorie</w:t>
      </w:r>
    </w:p>
    <w:p w14:paraId="03A8D7E8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1. Konkurs skierowany jest do uczniów:</w:t>
      </w:r>
    </w:p>
    <w:p w14:paraId="7F6F832B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szk</w:t>
      </w:r>
      <w:r w:rsidR="00547E78">
        <w:rPr>
          <w:lang w:val="pl-PL"/>
        </w:rPr>
        <w:t>ó</w:t>
      </w:r>
      <w:r w:rsidRPr="00547E78">
        <w:rPr>
          <w:lang w:val="pl-PL"/>
        </w:rPr>
        <w:t>ł podstawow</w:t>
      </w:r>
      <w:r w:rsidR="00547E78">
        <w:rPr>
          <w:lang w:val="pl-PL"/>
        </w:rPr>
        <w:t>ych</w:t>
      </w:r>
      <w:r w:rsidRPr="00547E78">
        <w:rPr>
          <w:lang w:val="pl-PL"/>
        </w:rPr>
        <w:t xml:space="preserve"> (klasy IV–VIII)</w:t>
      </w:r>
      <w:r w:rsidR="00547E78">
        <w:rPr>
          <w:lang w:val="pl-PL"/>
        </w:rPr>
        <w:t>,</w:t>
      </w:r>
    </w:p>
    <w:p w14:paraId="7408090C" w14:textId="77777777" w:rsidR="00725970" w:rsidRPr="00547E78" w:rsidRDefault="00547E78">
      <w:pPr>
        <w:rPr>
          <w:lang w:val="pl-PL"/>
        </w:rPr>
      </w:pPr>
      <w:r>
        <w:rPr>
          <w:lang w:val="pl-PL"/>
        </w:rPr>
        <w:t xml:space="preserve">- </w:t>
      </w:r>
      <w:r w:rsidR="00F807D6" w:rsidRPr="00547E78">
        <w:rPr>
          <w:lang w:val="pl-PL"/>
        </w:rPr>
        <w:t>szk</w:t>
      </w:r>
      <w:r>
        <w:rPr>
          <w:lang w:val="pl-PL"/>
        </w:rPr>
        <w:t>ó</w:t>
      </w:r>
      <w:r w:rsidR="00F807D6" w:rsidRPr="00547E78">
        <w:rPr>
          <w:lang w:val="pl-PL"/>
        </w:rPr>
        <w:t>ł ponadpodstawow</w:t>
      </w:r>
      <w:r>
        <w:rPr>
          <w:lang w:val="pl-PL"/>
        </w:rPr>
        <w:t>ych.</w:t>
      </w:r>
    </w:p>
    <w:p w14:paraId="734FF815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2. Konkurs odbywa się w dwóch kategoriach:</w:t>
      </w:r>
    </w:p>
    <w:p w14:paraId="5DED3F07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Kategoria I – uczniowie szkół podstawowych</w:t>
      </w:r>
    </w:p>
    <w:p w14:paraId="7197E40E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Kategoria II – uczniowie szkół ponadpodstawowych</w:t>
      </w:r>
    </w:p>
    <w:p w14:paraId="6B14D83B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3. W kategorii szkół podstawowych:</w:t>
      </w:r>
    </w:p>
    <w:p w14:paraId="19B8460C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>- konkurs poprzedzony jest etapem gminnym,</w:t>
      </w:r>
    </w:p>
    <w:p w14:paraId="4D640284" w14:textId="77777777" w:rsidR="00725970" w:rsidRPr="00547E78" w:rsidRDefault="00F807D6">
      <w:pPr>
        <w:rPr>
          <w:lang w:val="pl-PL"/>
        </w:rPr>
      </w:pPr>
      <w:r w:rsidRPr="00547E78">
        <w:rPr>
          <w:lang w:val="pl-PL"/>
        </w:rPr>
        <w:t xml:space="preserve">- każdą gminę reprezentuje </w:t>
      </w:r>
      <w:r w:rsidR="00043FD1">
        <w:rPr>
          <w:lang w:val="pl-PL"/>
        </w:rPr>
        <w:t>maksymalnie dwóch</w:t>
      </w:r>
      <w:r w:rsidRPr="00547E78">
        <w:rPr>
          <w:lang w:val="pl-PL"/>
        </w:rPr>
        <w:t xml:space="preserve"> zwycięzc</w:t>
      </w:r>
      <w:r w:rsidR="00043FD1">
        <w:rPr>
          <w:lang w:val="pl-PL"/>
        </w:rPr>
        <w:t>ów</w:t>
      </w:r>
      <w:r w:rsidR="00FB4A0A">
        <w:rPr>
          <w:lang w:val="pl-PL"/>
        </w:rPr>
        <w:t xml:space="preserve"> eliminacji gminnych</w:t>
      </w:r>
      <w:r w:rsidRPr="00547E78">
        <w:rPr>
          <w:lang w:val="pl-PL"/>
        </w:rPr>
        <w:t>.</w:t>
      </w:r>
    </w:p>
    <w:p w14:paraId="10C158B9" w14:textId="77777777" w:rsidR="006E31FE" w:rsidRDefault="006E31FE">
      <w:pPr>
        <w:rPr>
          <w:b/>
          <w:bCs/>
          <w:lang w:val="pl-PL"/>
        </w:rPr>
      </w:pPr>
    </w:p>
    <w:p w14:paraId="647571B8" w14:textId="77777777" w:rsidR="00706979" w:rsidRDefault="00706979">
      <w:pPr>
        <w:rPr>
          <w:b/>
          <w:bCs/>
          <w:lang w:val="pl-PL"/>
        </w:rPr>
      </w:pPr>
    </w:p>
    <w:p w14:paraId="089888BF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lastRenderedPageBreak/>
        <w:t>4. W kategorii szkół ponadpodstawowych:</w:t>
      </w:r>
    </w:p>
    <w:p w14:paraId="5EC2C640" w14:textId="77777777" w:rsidR="005070DE" w:rsidRDefault="00F807D6">
      <w:pPr>
        <w:rPr>
          <w:lang w:val="pl-PL"/>
        </w:rPr>
      </w:pPr>
      <w:r w:rsidRPr="00547E78">
        <w:rPr>
          <w:lang w:val="pl-PL"/>
        </w:rPr>
        <w:t xml:space="preserve">- </w:t>
      </w:r>
      <w:r w:rsidR="005070DE" w:rsidRPr="00547E78">
        <w:rPr>
          <w:lang w:val="pl-PL"/>
        </w:rPr>
        <w:t>- konkurs poprzedzony jest etapem</w:t>
      </w:r>
      <w:r w:rsidR="005070DE">
        <w:rPr>
          <w:lang w:val="pl-PL"/>
        </w:rPr>
        <w:t xml:space="preserve"> szkolnym,</w:t>
      </w:r>
    </w:p>
    <w:p w14:paraId="713C6E4C" w14:textId="77777777" w:rsidR="00725970" w:rsidRPr="00547E78" w:rsidRDefault="005070DE">
      <w:pPr>
        <w:rPr>
          <w:lang w:val="pl-PL"/>
        </w:rPr>
      </w:pPr>
      <w:r>
        <w:rPr>
          <w:lang w:val="pl-PL"/>
        </w:rPr>
        <w:t xml:space="preserve">- </w:t>
      </w:r>
      <w:r w:rsidR="00F807D6" w:rsidRPr="00547E78">
        <w:rPr>
          <w:lang w:val="pl-PL"/>
        </w:rPr>
        <w:t xml:space="preserve">zgłoszenia </w:t>
      </w:r>
      <w:r>
        <w:rPr>
          <w:lang w:val="pl-PL"/>
        </w:rPr>
        <w:t xml:space="preserve">składane są </w:t>
      </w:r>
      <w:r w:rsidR="00F807D6" w:rsidRPr="00547E78">
        <w:rPr>
          <w:lang w:val="pl-PL"/>
        </w:rPr>
        <w:t xml:space="preserve">bezpośrednio </w:t>
      </w:r>
      <w:r>
        <w:rPr>
          <w:lang w:val="pl-PL"/>
        </w:rPr>
        <w:t>prze</w:t>
      </w:r>
      <w:r w:rsidR="00F807D6" w:rsidRPr="00547E78">
        <w:rPr>
          <w:lang w:val="pl-PL"/>
        </w:rPr>
        <w:t xml:space="preserve"> szk</w:t>
      </w:r>
      <w:r>
        <w:rPr>
          <w:lang w:val="pl-PL"/>
        </w:rPr>
        <w:t>o</w:t>
      </w:r>
      <w:r w:rsidR="00F807D6" w:rsidRPr="00547E78">
        <w:rPr>
          <w:lang w:val="pl-PL"/>
        </w:rPr>
        <w:t>ł</w:t>
      </w:r>
      <w:r>
        <w:rPr>
          <w:lang w:val="pl-PL"/>
        </w:rPr>
        <w:t>y</w:t>
      </w:r>
      <w:r w:rsidR="00F807D6" w:rsidRPr="00547E78">
        <w:rPr>
          <w:lang w:val="pl-PL"/>
        </w:rPr>
        <w:t>,</w:t>
      </w:r>
    </w:p>
    <w:p w14:paraId="36604CC6" w14:textId="77777777" w:rsidR="00547E78" w:rsidRDefault="00F807D6">
      <w:pPr>
        <w:rPr>
          <w:lang w:val="pl-PL"/>
        </w:rPr>
      </w:pPr>
      <w:r w:rsidRPr="00547E78">
        <w:rPr>
          <w:lang w:val="pl-PL"/>
        </w:rPr>
        <w:t xml:space="preserve">- szkołę może reprezentować </w:t>
      </w:r>
      <w:r w:rsidRPr="003B1C9C">
        <w:rPr>
          <w:lang w:val="pl-PL"/>
        </w:rPr>
        <w:t xml:space="preserve">maksymalnie </w:t>
      </w:r>
      <w:r w:rsidR="003B1C9C" w:rsidRPr="003B1C9C">
        <w:rPr>
          <w:lang w:val="pl-PL"/>
        </w:rPr>
        <w:t>2</w:t>
      </w:r>
      <w:r w:rsidR="00547E78" w:rsidRPr="003B1C9C">
        <w:rPr>
          <w:lang w:val="pl-PL"/>
        </w:rPr>
        <w:t xml:space="preserve"> </w:t>
      </w:r>
      <w:r w:rsidRPr="003B1C9C">
        <w:rPr>
          <w:lang w:val="pl-PL"/>
        </w:rPr>
        <w:t xml:space="preserve">uczestnik lub </w:t>
      </w:r>
      <w:r w:rsidR="003B1C9C" w:rsidRPr="003B1C9C">
        <w:rPr>
          <w:lang w:val="pl-PL"/>
        </w:rPr>
        <w:t>2</w:t>
      </w:r>
      <w:r w:rsidR="00547E78" w:rsidRPr="003B1C9C">
        <w:rPr>
          <w:lang w:val="pl-PL"/>
        </w:rPr>
        <w:t xml:space="preserve"> </w:t>
      </w:r>
      <w:r w:rsidRPr="003B1C9C">
        <w:rPr>
          <w:lang w:val="pl-PL"/>
        </w:rPr>
        <w:t>zespoł</w:t>
      </w:r>
      <w:r w:rsidR="00547E78" w:rsidRPr="003B1C9C">
        <w:rPr>
          <w:lang w:val="pl-PL"/>
        </w:rPr>
        <w:t>y</w:t>
      </w:r>
      <w:r w:rsidRPr="003B1C9C">
        <w:rPr>
          <w:lang w:val="pl-PL"/>
        </w:rPr>
        <w:t>.</w:t>
      </w:r>
    </w:p>
    <w:p w14:paraId="276E28D0" w14:textId="77777777" w:rsidR="006E31FE" w:rsidRPr="006E31FE" w:rsidRDefault="006E31FE">
      <w:pPr>
        <w:rPr>
          <w:lang w:val="pl-PL"/>
        </w:rPr>
      </w:pPr>
    </w:p>
    <w:p w14:paraId="48208815" w14:textId="77777777" w:rsidR="00725970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III. Forma prezentacji</w:t>
      </w:r>
    </w:p>
    <w:p w14:paraId="23116346" w14:textId="77777777" w:rsidR="00725970" w:rsidRPr="00547E78" w:rsidRDefault="00F807D6" w:rsidP="00547E78">
      <w:pPr>
        <w:jc w:val="both"/>
        <w:rPr>
          <w:lang w:val="pl-PL"/>
        </w:rPr>
      </w:pPr>
      <w:r w:rsidRPr="00547E78">
        <w:rPr>
          <w:lang w:val="pl-PL"/>
        </w:rPr>
        <w:t>Uczestnicy mogą zaprezentować swoje talenty w dowolnej formie (</w:t>
      </w:r>
      <w:r w:rsidRPr="0027708B">
        <w:rPr>
          <w:b/>
          <w:bCs/>
          <w:lang w:val="pl-PL"/>
        </w:rPr>
        <w:t>np. wokalnej, instrumentalnej, tanecznej, teatralnej, kabaretowej, recytatorskiej, iluzjonistycznej</w:t>
      </w:r>
      <w:r w:rsidRPr="00547E78">
        <w:rPr>
          <w:lang w:val="pl-PL"/>
        </w:rPr>
        <w:t>).</w:t>
      </w:r>
    </w:p>
    <w:p w14:paraId="6D1A3F81" w14:textId="77777777" w:rsidR="005070DE" w:rsidRDefault="005070DE">
      <w:pPr>
        <w:rPr>
          <w:b/>
          <w:bCs/>
          <w:sz w:val="24"/>
          <w:szCs w:val="24"/>
          <w:lang w:val="pl-PL"/>
        </w:rPr>
      </w:pPr>
    </w:p>
    <w:p w14:paraId="23033838" w14:textId="77777777" w:rsidR="00725970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IV. Zasady udziału</w:t>
      </w:r>
    </w:p>
    <w:p w14:paraId="4D9075AA" w14:textId="77777777" w:rsidR="00725970" w:rsidRPr="00B3624E" w:rsidRDefault="00F807D6" w:rsidP="00B3624E">
      <w:pPr>
        <w:pStyle w:val="Akapitzlist"/>
        <w:numPr>
          <w:ilvl w:val="0"/>
          <w:numId w:val="10"/>
        </w:numPr>
        <w:rPr>
          <w:lang w:val="pl-PL"/>
        </w:rPr>
      </w:pPr>
      <w:r w:rsidRPr="00B03A23">
        <w:rPr>
          <w:b/>
          <w:bCs/>
          <w:lang w:val="pl-PL"/>
        </w:rPr>
        <w:t>Warunkiem udziału jest przesłanie karty zgłoszenia</w:t>
      </w:r>
      <w:r w:rsidR="002801DF" w:rsidRPr="00B03A23">
        <w:rPr>
          <w:b/>
          <w:bCs/>
          <w:lang w:val="pl-PL"/>
        </w:rPr>
        <w:t xml:space="preserve"> do Młodzieżowego Domu Kultury w Trzciance</w:t>
      </w:r>
      <w:r w:rsidR="002801DF" w:rsidRPr="00B3624E">
        <w:rPr>
          <w:lang w:val="pl-PL"/>
        </w:rPr>
        <w:t xml:space="preserve"> na adres</w:t>
      </w:r>
      <w:r w:rsidR="00B3624E" w:rsidRPr="00B3624E">
        <w:rPr>
          <w:lang w:val="pl-PL"/>
        </w:rPr>
        <w:t xml:space="preserve">: </w:t>
      </w:r>
      <w:r w:rsidR="006E31FE" w:rsidRPr="006E31FE">
        <w:rPr>
          <w:color w:val="FF0000"/>
          <w:u w:val="single"/>
          <w:lang w:val="pl-PL"/>
        </w:rPr>
        <w:t>sekretariat@mdktrzcianka.pl</w:t>
      </w:r>
      <w:r w:rsidR="00B3624E" w:rsidRPr="006E31FE">
        <w:rPr>
          <w:color w:val="FF0000"/>
          <w:u w:val="single"/>
          <w:lang w:val="pl-PL"/>
        </w:rPr>
        <w:t xml:space="preserve"> </w:t>
      </w:r>
    </w:p>
    <w:p w14:paraId="39FED2E0" w14:textId="77777777" w:rsidR="00B3624E" w:rsidRPr="00B03A23" w:rsidRDefault="00B3624E" w:rsidP="00B3624E">
      <w:pPr>
        <w:pStyle w:val="Akapitzlist"/>
        <w:rPr>
          <w:b/>
          <w:bCs/>
          <w:lang w:val="pl-PL"/>
        </w:rPr>
      </w:pPr>
      <w:r w:rsidRPr="00B03A23">
        <w:rPr>
          <w:b/>
          <w:bCs/>
          <w:lang w:val="pl-PL"/>
        </w:rPr>
        <w:t>Oryginał karty</w:t>
      </w:r>
      <w:r>
        <w:rPr>
          <w:lang w:val="pl-PL"/>
        </w:rPr>
        <w:t xml:space="preserve"> zgłoszenia należy dostarczyć </w:t>
      </w:r>
      <w:r w:rsidR="0038539A" w:rsidRPr="00B03A23">
        <w:rPr>
          <w:b/>
          <w:bCs/>
          <w:lang w:val="pl-PL"/>
        </w:rPr>
        <w:t xml:space="preserve">najpóźniej w dniu konkursu </w:t>
      </w:r>
      <w:r w:rsidRPr="00B03A23">
        <w:rPr>
          <w:b/>
          <w:bCs/>
          <w:lang w:val="pl-PL"/>
        </w:rPr>
        <w:t xml:space="preserve">przed </w:t>
      </w:r>
      <w:r w:rsidR="0038539A" w:rsidRPr="00B03A23">
        <w:rPr>
          <w:b/>
          <w:bCs/>
          <w:lang w:val="pl-PL"/>
        </w:rPr>
        <w:t xml:space="preserve">jego </w:t>
      </w:r>
      <w:r w:rsidRPr="00B03A23">
        <w:rPr>
          <w:b/>
          <w:bCs/>
          <w:lang w:val="pl-PL"/>
        </w:rPr>
        <w:t>rozpoczęciem</w:t>
      </w:r>
      <w:r w:rsidR="00B03A23">
        <w:rPr>
          <w:b/>
          <w:bCs/>
          <w:lang w:val="pl-PL"/>
        </w:rPr>
        <w:t xml:space="preserve"> do Organizatora</w:t>
      </w:r>
      <w:r w:rsidR="0038539A" w:rsidRPr="00B03A23">
        <w:rPr>
          <w:b/>
          <w:bCs/>
          <w:lang w:val="pl-PL"/>
        </w:rPr>
        <w:t>.</w:t>
      </w:r>
    </w:p>
    <w:p w14:paraId="7FECA63A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2. Czas prezentacji</w:t>
      </w:r>
      <w:r w:rsidR="00B03A23">
        <w:rPr>
          <w:b/>
          <w:bCs/>
          <w:lang w:val="pl-PL"/>
        </w:rPr>
        <w:t>/wystąpienia</w:t>
      </w:r>
      <w:r w:rsidRPr="00547E78">
        <w:rPr>
          <w:b/>
          <w:bCs/>
          <w:lang w:val="pl-PL"/>
        </w:rPr>
        <w:t>:</w:t>
      </w:r>
    </w:p>
    <w:p w14:paraId="34B1EA85" w14:textId="626FA3BD" w:rsidR="00B03A23" w:rsidRPr="00B03A23" w:rsidRDefault="00F807D6" w:rsidP="00B03A23">
      <w:pPr>
        <w:jc w:val="center"/>
        <w:rPr>
          <w:b/>
          <w:bCs/>
          <w:lang w:val="pl-PL"/>
        </w:rPr>
      </w:pPr>
      <w:r w:rsidRPr="00B03A23">
        <w:rPr>
          <w:b/>
          <w:bCs/>
          <w:lang w:val="pl-PL"/>
        </w:rPr>
        <w:t xml:space="preserve">- do 5 minut </w:t>
      </w:r>
    </w:p>
    <w:p w14:paraId="287EB614" w14:textId="77777777" w:rsidR="005078B1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3. Uczestnicy zapewniają materiały do występu.</w:t>
      </w:r>
      <w:r w:rsidR="00337765">
        <w:rPr>
          <w:b/>
          <w:bCs/>
          <w:lang w:val="pl-PL"/>
        </w:rPr>
        <w:t xml:space="preserve"> </w:t>
      </w:r>
    </w:p>
    <w:p w14:paraId="201BD4DD" w14:textId="77777777" w:rsidR="00725970" w:rsidRPr="00547E78" w:rsidRDefault="00337765" w:rsidP="00B03A23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>Materiały</w:t>
      </w:r>
      <w:r w:rsidR="005078B1">
        <w:rPr>
          <w:b/>
          <w:bCs/>
          <w:lang w:val="pl-PL"/>
        </w:rPr>
        <w:t>,</w:t>
      </w:r>
      <w:r>
        <w:rPr>
          <w:b/>
          <w:bCs/>
          <w:lang w:val="pl-PL"/>
        </w:rPr>
        <w:t xml:space="preserve"> podkłady muzyczne</w:t>
      </w:r>
      <w:r w:rsidR="005078B1">
        <w:rPr>
          <w:b/>
          <w:bCs/>
          <w:lang w:val="pl-PL"/>
        </w:rPr>
        <w:t xml:space="preserve"> do występu należy dostarczyć najpóźniej do dnia 8 maja 2026r. do </w:t>
      </w:r>
      <w:r w:rsidR="005078B1" w:rsidRPr="00B3624E">
        <w:rPr>
          <w:lang w:val="pl-PL"/>
        </w:rPr>
        <w:t xml:space="preserve">Młodzieżowego Domu Kultury w Trzciance na adres: </w:t>
      </w:r>
      <w:hyperlink r:id="rId8" w:history="1">
        <w:r w:rsidR="005078B1" w:rsidRPr="00B3624E">
          <w:rPr>
            <w:rStyle w:val="Hipercze"/>
            <w:lang w:val="pl-PL"/>
          </w:rPr>
          <w:t>aga.nowickaa@gmail.com</w:t>
        </w:r>
      </w:hyperlink>
      <w:r w:rsidR="005078B1" w:rsidRPr="00B3624E">
        <w:rPr>
          <w:lang w:val="pl-PL"/>
        </w:rPr>
        <w:t xml:space="preserve"> .</w:t>
      </w:r>
    </w:p>
    <w:p w14:paraId="66C1F395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4. Zabrania się treści wulgarnych.</w:t>
      </w:r>
    </w:p>
    <w:p w14:paraId="39AA780A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5. Występy nie mogą zagrażać bezpieczeństwu</w:t>
      </w:r>
      <w:r w:rsidR="00547E78">
        <w:rPr>
          <w:b/>
          <w:bCs/>
          <w:lang w:val="pl-PL"/>
        </w:rPr>
        <w:t xml:space="preserve"> uczestników, widzów i samego artysty</w:t>
      </w:r>
      <w:r w:rsidRPr="00547E78">
        <w:rPr>
          <w:b/>
          <w:bCs/>
          <w:lang w:val="pl-PL"/>
        </w:rPr>
        <w:t>.</w:t>
      </w:r>
    </w:p>
    <w:p w14:paraId="5BCBFA76" w14:textId="77777777" w:rsidR="007032BD" w:rsidRDefault="007032BD">
      <w:pPr>
        <w:rPr>
          <w:b/>
          <w:bCs/>
          <w:sz w:val="24"/>
          <w:szCs w:val="24"/>
          <w:lang w:val="pl-PL"/>
        </w:rPr>
      </w:pPr>
    </w:p>
    <w:p w14:paraId="3B54711C" w14:textId="77777777" w:rsidR="00216791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>V.</w:t>
      </w:r>
      <w:r w:rsidR="00216791">
        <w:rPr>
          <w:b/>
          <w:bCs/>
          <w:sz w:val="24"/>
          <w:szCs w:val="24"/>
          <w:lang w:val="pl-PL"/>
        </w:rPr>
        <w:t xml:space="preserve"> </w:t>
      </w:r>
      <w:r w:rsidR="004B7734">
        <w:rPr>
          <w:b/>
          <w:bCs/>
          <w:sz w:val="24"/>
          <w:szCs w:val="24"/>
          <w:lang w:val="pl-PL"/>
        </w:rPr>
        <w:t>Eliminacje szkole i gminne k</w:t>
      </w:r>
      <w:r w:rsidR="00216791">
        <w:rPr>
          <w:b/>
          <w:bCs/>
          <w:sz w:val="24"/>
          <w:szCs w:val="24"/>
          <w:lang w:val="pl-PL"/>
        </w:rPr>
        <w:t>onkursu</w:t>
      </w:r>
      <w:r w:rsidR="004B7734">
        <w:rPr>
          <w:b/>
          <w:bCs/>
          <w:sz w:val="24"/>
          <w:szCs w:val="24"/>
          <w:lang w:val="pl-PL"/>
        </w:rPr>
        <w:t>.</w:t>
      </w:r>
    </w:p>
    <w:p w14:paraId="31841CC2" w14:textId="77777777" w:rsidR="00216791" w:rsidRDefault="00354E33" w:rsidP="004B7734">
      <w:pPr>
        <w:jc w:val="center"/>
        <w:rPr>
          <w:b/>
          <w:bCs/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1. </w:t>
      </w:r>
      <w:r w:rsidR="002B059E" w:rsidRPr="00354E33">
        <w:rPr>
          <w:sz w:val="24"/>
          <w:szCs w:val="24"/>
          <w:lang w:val="pl-PL"/>
        </w:rPr>
        <w:t xml:space="preserve">Eliminacje szkolne w przypadku szkół ponadpodstawowych i eliminacje gminne w przypadku szkół podstawowych należy przeprowadzić </w:t>
      </w:r>
      <w:r w:rsidR="002B059E">
        <w:rPr>
          <w:b/>
          <w:bCs/>
          <w:sz w:val="24"/>
          <w:szCs w:val="24"/>
          <w:lang w:val="pl-PL"/>
        </w:rPr>
        <w:t xml:space="preserve">do końca kwietnia </w:t>
      </w:r>
      <w:r w:rsidR="00ED156D">
        <w:rPr>
          <w:b/>
          <w:bCs/>
          <w:sz w:val="24"/>
          <w:szCs w:val="24"/>
          <w:lang w:val="pl-PL"/>
        </w:rPr>
        <w:t>2026r.</w:t>
      </w:r>
    </w:p>
    <w:p w14:paraId="3450134C" w14:textId="77777777" w:rsidR="006E31FE" w:rsidRDefault="006E31FE" w:rsidP="00354E33">
      <w:pPr>
        <w:rPr>
          <w:b/>
          <w:bCs/>
          <w:sz w:val="24"/>
          <w:szCs w:val="24"/>
          <w:lang w:val="pl-PL"/>
        </w:rPr>
      </w:pPr>
    </w:p>
    <w:p w14:paraId="7F0115C2" w14:textId="77777777" w:rsidR="00706979" w:rsidRDefault="00706979" w:rsidP="00354E33">
      <w:pPr>
        <w:rPr>
          <w:b/>
          <w:bCs/>
          <w:sz w:val="24"/>
          <w:szCs w:val="24"/>
          <w:lang w:val="pl-PL"/>
        </w:rPr>
      </w:pPr>
    </w:p>
    <w:p w14:paraId="67ACBACC" w14:textId="77777777" w:rsidR="00354E33" w:rsidRDefault="00354E33" w:rsidP="00354E33">
      <w:pPr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lastRenderedPageBreak/>
        <w:t xml:space="preserve">2. </w:t>
      </w:r>
      <w:r w:rsidRPr="00172AB7">
        <w:rPr>
          <w:sz w:val="24"/>
          <w:szCs w:val="24"/>
          <w:lang w:val="pl-PL"/>
        </w:rPr>
        <w:t xml:space="preserve">W przypadku </w:t>
      </w:r>
      <w:r w:rsidR="00172AB7" w:rsidRPr="00172AB7">
        <w:rPr>
          <w:sz w:val="24"/>
          <w:szCs w:val="24"/>
          <w:lang w:val="pl-PL"/>
        </w:rPr>
        <w:t xml:space="preserve">szkół </w:t>
      </w:r>
      <w:proofErr w:type="gramStart"/>
      <w:r w:rsidR="00172AB7" w:rsidRPr="00172AB7">
        <w:rPr>
          <w:sz w:val="24"/>
          <w:szCs w:val="24"/>
          <w:lang w:val="pl-PL"/>
        </w:rPr>
        <w:t>podstawowych  -</w:t>
      </w:r>
      <w:proofErr w:type="gramEnd"/>
      <w:r w:rsidR="00172AB7">
        <w:rPr>
          <w:b/>
          <w:bCs/>
          <w:sz w:val="24"/>
          <w:szCs w:val="24"/>
          <w:lang w:val="pl-PL"/>
        </w:rPr>
        <w:t xml:space="preserve"> </w:t>
      </w:r>
      <w:r w:rsidRPr="00354E33">
        <w:rPr>
          <w:b/>
          <w:bCs/>
          <w:color w:val="EE0000"/>
          <w:sz w:val="24"/>
          <w:szCs w:val="24"/>
          <w:lang w:val="pl-PL"/>
        </w:rPr>
        <w:t xml:space="preserve">Organizator oczekuje </w:t>
      </w:r>
      <w:r w:rsidR="00172AB7">
        <w:rPr>
          <w:b/>
          <w:bCs/>
          <w:color w:val="EE0000"/>
          <w:sz w:val="24"/>
          <w:szCs w:val="24"/>
          <w:lang w:val="pl-PL"/>
        </w:rPr>
        <w:t>informacji</w:t>
      </w:r>
      <w:r w:rsidRPr="00354E33">
        <w:rPr>
          <w:b/>
          <w:bCs/>
          <w:color w:val="EE0000"/>
          <w:sz w:val="24"/>
          <w:szCs w:val="24"/>
          <w:lang w:val="pl-PL"/>
        </w:rPr>
        <w:t xml:space="preserve"> – czy dana Gmina bierze udział w konkursie do 15 kwietnia 2026r.</w:t>
      </w:r>
      <w:r w:rsidR="00172AB7">
        <w:rPr>
          <w:b/>
          <w:bCs/>
          <w:color w:val="EE0000"/>
          <w:sz w:val="24"/>
          <w:szCs w:val="24"/>
          <w:lang w:val="pl-PL"/>
        </w:rPr>
        <w:t xml:space="preserve"> Informacje należy przesłać na e-mail: </w:t>
      </w:r>
      <w:hyperlink r:id="rId9" w:history="1">
        <w:r w:rsidR="005904F5" w:rsidRPr="006E31FE">
          <w:rPr>
            <w:rStyle w:val="Hipercze"/>
            <w:bCs/>
            <w:sz w:val="24"/>
            <w:szCs w:val="24"/>
            <w:lang w:val="pl-PL"/>
          </w:rPr>
          <w:t>r.jablonowski@pct.powiat.pl</w:t>
        </w:r>
      </w:hyperlink>
      <w:r w:rsidR="005904F5" w:rsidRPr="006E31FE">
        <w:rPr>
          <w:bCs/>
          <w:color w:val="EE0000"/>
          <w:sz w:val="24"/>
          <w:szCs w:val="24"/>
          <w:lang w:val="pl-PL"/>
        </w:rPr>
        <w:t xml:space="preserve"> </w:t>
      </w:r>
      <w:r w:rsidR="006E31FE">
        <w:rPr>
          <w:b/>
          <w:bCs/>
          <w:color w:val="EE0000"/>
          <w:sz w:val="24"/>
          <w:szCs w:val="24"/>
          <w:lang w:val="pl-PL"/>
        </w:rPr>
        <w:t xml:space="preserve">i </w:t>
      </w:r>
      <w:hyperlink r:id="rId10" w:history="1">
        <w:r w:rsidR="005904F5" w:rsidRPr="006E31FE">
          <w:rPr>
            <w:rStyle w:val="Hipercze"/>
            <w:sz w:val="24"/>
            <w:szCs w:val="24"/>
            <w:lang w:val="pl-PL"/>
          </w:rPr>
          <w:t>aga.nowickaa@gmail.com</w:t>
        </w:r>
      </w:hyperlink>
      <w:r w:rsidR="005904F5" w:rsidRPr="006E31FE">
        <w:rPr>
          <w:sz w:val="24"/>
          <w:szCs w:val="24"/>
          <w:lang w:val="pl-PL"/>
        </w:rPr>
        <w:t xml:space="preserve"> .</w:t>
      </w:r>
    </w:p>
    <w:p w14:paraId="6886FFBF" w14:textId="77777777" w:rsidR="00ED156D" w:rsidRDefault="00ED156D">
      <w:pPr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>2. Zgłoszenia</w:t>
      </w:r>
      <w:r w:rsidR="005904F5">
        <w:rPr>
          <w:b/>
          <w:bCs/>
          <w:sz w:val="24"/>
          <w:szCs w:val="24"/>
          <w:lang w:val="pl-PL"/>
        </w:rPr>
        <w:t xml:space="preserve"> uczestnika konkursu</w:t>
      </w:r>
      <w:r>
        <w:rPr>
          <w:b/>
          <w:bCs/>
          <w:sz w:val="24"/>
          <w:szCs w:val="24"/>
          <w:lang w:val="pl-PL"/>
        </w:rPr>
        <w:t xml:space="preserve"> należy przesłać </w:t>
      </w:r>
      <w:r w:rsidR="004B7734">
        <w:rPr>
          <w:b/>
          <w:bCs/>
          <w:sz w:val="24"/>
          <w:szCs w:val="24"/>
          <w:lang w:val="pl-PL"/>
        </w:rPr>
        <w:t xml:space="preserve">e-mailem </w:t>
      </w:r>
      <w:r>
        <w:rPr>
          <w:b/>
          <w:bCs/>
          <w:sz w:val="24"/>
          <w:szCs w:val="24"/>
          <w:lang w:val="pl-PL"/>
        </w:rPr>
        <w:t xml:space="preserve">do </w:t>
      </w:r>
      <w:r w:rsidR="004B7734">
        <w:rPr>
          <w:b/>
          <w:bCs/>
          <w:sz w:val="24"/>
          <w:szCs w:val="24"/>
          <w:lang w:val="pl-PL"/>
        </w:rPr>
        <w:t>8 maja 2026r. do MDK w Trzciance</w:t>
      </w:r>
      <w:r w:rsidR="004A072C">
        <w:rPr>
          <w:b/>
          <w:bCs/>
          <w:sz w:val="24"/>
          <w:szCs w:val="24"/>
          <w:lang w:val="pl-PL"/>
        </w:rPr>
        <w:t xml:space="preserve"> – na </w:t>
      </w:r>
      <w:proofErr w:type="gramStart"/>
      <w:r w:rsidR="004A072C">
        <w:rPr>
          <w:b/>
          <w:bCs/>
          <w:sz w:val="24"/>
          <w:szCs w:val="24"/>
          <w:lang w:val="pl-PL"/>
        </w:rPr>
        <w:t xml:space="preserve">adres:  </w:t>
      </w:r>
      <w:r w:rsidR="006E31FE" w:rsidRPr="006E31FE">
        <w:rPr>
          <w:b/>
          <w:bCs/>
          <w:color w:val="FF0000"/>
          <w:sz w:val="24"/>
          <w:szCs w:val="24"/>
          <w:lang w:val="pl-PL"/>
        </w:rPr>
        <w:t>sekretariat@mdktrzcianka.pl</w:t>
      </w:r>
      <w:proofErr w:type="gramEnd"/>
    </w:p>
    <w:p w14:paraId="1E0E21D9" w14:textId="77777777" w:rsidR="00725970" w:rsidRPr="00547E78" w:rsidRDefault="00F807D6">
      <w:pPr>
        <w:rPr>
          <w:b/>
          <w:bCs/>
          <w:sz w:val="24"/>
          <w:szCs w:val="24"/>
          <w:lang w:val="pl-PL"/>
        </w:rPr>
      </w:pPr>
      <w:r w:rsidRPr="00547E78">
        <w:rPr>
          <w:b/>
          <w:bCs/>
          <w:sz w:val="24"/>
          <w:szCs w:val="24"/>
          <w:lang w:val="pl-PL"/>
        </w:rPr>
        <w:t xml:space="preserve"> </w:t>
      </w:r>
      <w:r w:rsidR="00216791">
        <w:rPr>
          <w:b/>
          <w:bCs/>
          <w:sz w:val="24"/>
          <w:szCs w:val="24"/>
          <w:lang w:val="pl-PL"/>
        </w:rPr>
        <w:t xml:space="preserve">VI. </w:t>
      </w:r>
      <w:r w:rsidRPr="00547E78">
        <w:rPr>
          <w:b/>
          <w:bCs/>
          <w:sz w:val="24"/>
          <w:szCs w:val="24"/>
          <w:lang w:val="pl-PL"/>
        </w:rPr>
        <w:t>Przebieg konkursu</w:t>
      </w:r>
    </w:p>
    <w:p w14:paraId="1F35450C" w14:textId="77777777" w:rsidR="009F6194" w:rsidRPr="009F6194" w:rsidRDefault="00F807D6" w:rsidP="009F6194">
      <w:pPr>
        <w:pStyle w:val="Akapitzlist"/>
        <w:numPr>
          <w:ilvl w:val="0"/>
          <w:numId w:val="11"/>
        </w:numPr>
        <w:ind w:left="284"/>
        <w:rPr>
          <w:b/>
          <w:bCs/>
          <w:lang w:val="pl-PL"/>
        </w:rPr>
      </w:pPr>
      <w:r w:rsidRPr="009F6194">
        <w:rPr>
          <w:b/>
          <w:bCs/>
          <w:lang w:val="pl-PL"/>
        </w:rPr>
        <w:t xml:space="preserve">Występy </w:t>
      </w:r>
      <w:r w:rsidR="004A072C" w:rsidRPr="009F6194">
        <w:rPr>
          <w:b/>
          <w:bCs/>
          <w:lang w:val="pl-PL"/>
        </w:rPr>
        <w:t xml:space="preserve">odbywały się </w:t>
      </w:r>
      <w:r w:rsidRPr="009F6194">
        <w:rPr>
          <w:b/>
          <w:bCs/>
          <w:lang w:val="pl-PL"/>
        </w:rPr>
        <w:t>według ustalonej kolejności.</w:t>
      </w:r>
      <w:r w:rsidR="00B86040" w:rsidRPr="009F6194">
        <w:rPr>
          <w:b/>
          <w:bCs/>
          <w:lang w:val="pl-PL"/>
        </w:rPr>
        <w:t xml:space="preserve"> </w:t>
      </w:r>
    </w:p>
    <w:p w14:paraId="59A68E36" w14:textId="77777777" w:rsidR="00725970" w:rsidRPr="009F6194" w:rsidRDefault="00B86040" w:rsidP="009F6194">
      <w:pPr>
        <w:pStyle w:val="Akapitzlist"/>
        <w:ind w:left="284"/>
        <w:rPr>
          <w:b/>
          <w:bCs/>
          <w:lang w:val="pl-PL"/>
        </w:rPr>
      </w:pPr>
      <w:r w:rsidRPr="009F6194">
        <w:rPr>
          <w:b/>
          <w:bCs/>
          <w:lang w:val="pl-PL"/>
        </w:rPr>
        <w:t>Najpierw szkoły podstawowe a następnie szkoły ponadpodstawowe. P</w:t>
      </w:r>
      <w:r w:rsidR="009F6194" w:rsidRPr="009F6194">
        <w:rPr>
          <w:b/>
          <w:bCs/>
          <w:lang w:val="pl-PL"/>
        </w:rPr>
        <w:t>o</w:t>
      </w:r>
      <w:r w:rsidRPr="009F6194">
        <w:rPr>
          <w:b/>
          <w:bCs/>
          <w:lang w:val="pl-PL"/>
        </w:rPr>
        <w:t xml:space="preserve"> każd</w:t>
      </w:r>
      <w:r w:rsidR="009F6194" w:rsidRPr="009F6194">
        <w:rPr>
          <w:b/>
          <w:bCs/>
          <w:lang w:val="pl-PL"/>
        </w:rPr>
        <w:t>ej kategorii zostaną wręczone nagrody.</w:t>
      </w:r>
      <w:r w:rsidRPr="009F6194">
        <w:rPr>
          <w:b/>
          <w:bCs/>
          <w:lang w:val="pl-PL"/>
        </w:rPr>
        <w:t xml:space="preserve"> </w:t>
      </w:r>
    </w:p>
    <w:p w14:paraId="65AA97F0" w14:textId="77777777" w:rsidR="00A930D3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2. Oceny dokonuje Jury</w:t>
      </w:r>
      <w:r w:rsidR="00CF0D3F">
        <w:rPr>
          <w:b/>
          <w:bCs/>
          <w:lang w:val="pl-PL"/>
        </w:rPr>
        <w:t xml:space="preserve"> pod w</w:t>
      </w:r>
      <w:r w:rsidR="001A33E0">
        <w:rPr>
          <w:b/>
          <w:bCs/>
          <w:lang w:val="pl-PL"/>
        </w:rPr>
        <w:t>z</w:t>
      </w:r>
      <w:r w:rsidR="00CF0D3F">
        <w:rPr>
          <w:b/>
          <w:bCs/>
          <w:lang w:val="pl-PL"/>
        </w:rPr>
        <w:t>ględem</w:t>
      </w:r>
      <w:r w:rsidR="00A930D3">
        <w:rPr>
          <w:b/>
          <w:bCs/>
          <w:lang w:val="pl-PL"/>
        </w:rPr>
        <w:t>:</w:t>
      </w:r>
    </w:p>
    <w:p w14:paraId="5C93C8B9" w14:textId="77777777" w:rsidR="00A930D3" w:rsidRDefault="00A930D3">
      <w:pPr>
        <w:rPr>
          <w:b/>
          <w:bCs/>
          <w:lang w:val="pl-PL"/>
        </w:rPr>
      </w:pPr>
      <w:r>
        <w:rPr>
          <w:b/>
          <w:bCs/>
          <w:lang w:val="pl-PL"/>
        </w:rPr>
        <w:t>-</w:t>
      </w:r>
      <w:r w:rsidR="001A33E0">
        <w:rPr>
          <w:b/>
          <w:bCs/>
          <w:lang w:val="pl-PL"/>
        </w:rPr>
        <w:t xml:space="preserve"> ogólnego wyrazu artystycznego,</w:t>
      </w:r>
    </w:p>
    <w:p w14:paraId="2C8848AF" w14:textId="77777777" w:rsidR="00A930D3" w:rsidRDefault="00A930D3">
      <w:pPr>
        <w:rPr>
          <w:b/>
          <w:bCs/>
          <w:lang w:val="pl-PL"/>
        </w:rPr>
      </w:pPr>
      <w:r>
        <w:rPr>
          <w:b/>
          <w:bCs/>
          <w:lang w:val="pl-PL"/>
        </w:rPr>
        <w:t xml:space="preserve">- </w:t>
      </w:r>
      <w:r w:rsidR="001A33E0">
        <w:rPr>
          <w:b/>
          <w:bCs/>
          <w:lang w:val="pl-PL"/>
        </w:rPr>
        <w:t>sposobu wykonania,</w:t>
      </w:r>
    </w:p>
    <w:p w14:paraId="0359357F" w14:textId="77777777" w:rsidR="00725970" w:rsidRPr="00547E78" w:rsidRDefault="00A930D3">
      <w:pPr>
        <w:rPr>
          <w:b/>
          <w:bCs/>
          <w:lang w:val="pl-PL"/>
        </w:rPr>
      </w:pPr>
      <w:r>
        <w:rPr>
          <w:b/>
          <w:bCs/>
          <w:lang w:val="pl-PL"/>
        </w:rPr>
        <w:t xml:space="preserve">- </w:t>
      </w:r>
      <w:r w:rsidR="001A33E0">
        <w:rPr>
          <w:b/>
          <w:bCs/>
          <w:lang w:val="pl-PL"/>
        </w:rPr>
        <w:t xml:space="preserve"> </w:t>
      </w:r>
      <w:r>
        <w:rPr>
          <w:b/>
          <w:bCs/>
          <w:lang w:val="pl-PL"/>
        </w:rPr>
        <w:t>doboru repertuaru</w:t>
      </w:r>
      <w:r w:rsidR="00BE0262">
        <w:rPr>
          <w:b/>
          <w:bCs/>
          <w:lang w:val="pl-PL"/>
        </w:rPr>
        <w:t>/prezentacji talentu</w:t>
      </w:r>
      <w:r>
        <w:rPr>
          <w:b/>
          <w:bCs/>
          <w:lang w:val="pl-PL"/>
        </w:rPr>
        <w:t xml:space="preserve"> do możliwości wykonawcy</w:t>
      </w:r>
      <w:r w:rsidR="00BE0262">
        <w:rPr>
          <w:b/>
          <w:bCs/>
          <w:lang w:val="pl-PL"/>
        </w:rPr>
        <w:t>.</w:t>
      </w:r>
    </w:p>
    <w:p w14:paraId="10660D66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3. Decyzje Jury są ostateczne.</w:t>
      </w:r>
    </w:p>
    <w:p w14:paraId="361CC7BD" w14:textId="77777777" w:rsidR="007032BD" w:rsidRDefault="007032BD">
      <w:pPr>
        <w:rPr>
          <w:b/>
          <w:bCs/>
          <w:lang w:val="pl-PL"/>
        </w:rPr>
      </w:pPr>
    </w:p>
    <w:p w14:paraId="092774A8" w14:textId="77777777" w:rsidR="00725970" w:rsidRPr="00547E78" w:rsidRDefault="00F807D6">
      <w:pPr>
        <w:rPr>
          <w:b/>
          <w:bCs/>
          <w:lang w:val="pl-PL"/>
        </w:rPr>
      </w:pPr>
      <w:r w:rsidRPr="00547E78">
        <w:rPr>
          <w:b/>
          <w:bCs/>
          <w:lang w:val="pl-PL"/>
        </w:rPr>
        <w:t>VI. Ochrona danych osobowych (RODO)</w:t>
      </w:r>
    </w:p>
    <w:p w14:paraId="49B30016" w14:textId="77777777" w:rsidR="00725970" w:rsidRPr="00547E78" w:rsidRDefault="00F807D6" w:rsidP="00547E78">
      <w:pPr>
        <w:jc w:val="both"/>
        <w:rPr>
          <w:lang w:val="pl-PL"/>
        </w:rPr>
      </w:pPr>
      <w:r w:rsidRPr="00547E78">
        <w:rPr>
          <w:lang w:val="pl-PL"/>
        </w:rPr>
        <w:t>Dane osobowe będą przetwarzane wyłącznie w celu organizacji konkursu oraz jego promocji. Uczestnik ma prawo dostępu do danych i ich poprawiania.</w:t>
      </w:r>
    </w:p>
    <w:p w14:paraId="73172887" w14:textId="77777777" w:rsidR="00725970" w:rsidRPr="00547E78" w:rsidRDefault="00725970">
      <w:pPr>
        <w:rPr>
          <w:lang w:val="pl-PL"/>
        </w:rPr>
      </w:pPr>
    </w:p>
    <w:p w14:paraId="5A7AA965" w14:textId="77777777" w:rsidR="00725970" w:rsidRDefault="007032BD" w:rsidP="007032BD">
      <w:pPr>
        <w:ind w:left="2160" w:firstLine="720"/>
        <w:jc w:val="center"/>
        <w:rPr>
          <w:lang w:val="pl-PL"/>
        </w:rPr>
      </w:pPr>
      <w:r>
        <w:rPr>
          <w:lang w:val="pl-PL"/>
        </w:rPr>
        <w:t>Organizatorzy</w:t>
      </w:r>
    </w:p>
    <w:p w14:paraId="2EC16654" w14:textId="77777777" w:rsidR="00547E78" w:rsidRDefault="00547E78">
      <w:pPr>
        <w:rPr>
          <w:lang w:val="pl-PL"/>
        </w:rPr>
      </w:pPr>
    </w:p>
    <w:p w14:paraId="4C7F67CD" w14:textId="77777777" w:rsidR="00547E78" w:rsidRDefault="00547E78">
      <w:pPr>
        <w:rPr>
          <w:lang w:val="pl-PL"/>
        </w:rPr>
      </w:pPr>
    </w:p>
    <w:p w14:paraId="4EBE01A8" w14:textId="77777777" w:rsidR="00547E78" w:rsidRDefault="00547E78">
      <w:pPr>
        <w:rPr>
          <w:lang w:val="pl-PL"/>
        </w:rPr>
      </w:pPr>
    </w:p>
    <w:p w14:paraId="6A52703B" w14:textId="77777777" w:rsidR="00547E78" w:rsidRDefault="00547E78">
      <w:pPr>
        <w:rPr>
          <w:lang w:val="pl-PL"/>
        </w:rPr>
      </w:pPr>
    </w:p>
    <w:p w14:paraId="77A87E57" w14:textId="77777777" w:rsidR="00547E78" w:rsidRDefault="00547E78">
      <w:pPr>
        <w:rPr>
          <w:lang w:val="pl-PL"/>
        </w:rPr>
      </w:pPr>
    </w:p>
    <w:p w14:paraId="1603D9ED" w14:textId="77777777" w:rsidR="004B7734" w:rsidRDefault="004B7734">
      <w:pPr>
        <w:rPr>
          <w:lang w:val="pl-PL"/>
        </w:rPr>
      </w:pPr>
    </w:p>
    <w:p w14:paraId="2CCC1890" w14:textId="77777777" w:rsidR="006E31FE" w:rsidRDefault="006E31FE">
      <w:pPr>
        <w:rPr>
          <w:lang w:val="pl-PL"/>
        </w:rPr>
      </w:pPr>
    </w:p>
    <w:p w14:paraId="2CD72062" w14:textId="77777777" w:rsidR="00706979" w:rsidRDefault="00706979">
      <w:pPr>
        <w:rPr>
          <w:lang w:val="pl-PL"/>
        </w:rPr>
      </w:pPr>
    </w:p>
    <w:p w14:paraId="540221CC" w14:textId="77777777" w:rsidR="00725970" w:rsidRDefault="00F807D6" w:rsidP="00547E78">
      <w:pPr>
        <w:jc w:val="center"/>
        <w:rPr>
          <w:b/>
          <w:bCs/>
          <w:sz w:val="28"/>
          <w:szCs w:val="28"/>
          <w:lang w:val="pl-PL"/>
        </w:rPr>
      </w:pPr>
      <w:r w:rsidRPr="00547E78">
        <w:rPr>
          <w:b/>
          <w:bCs/>
          <w:sz w:val="28"/>
          <w:szCs w:val="28"/>
          <w:lang w:val="pl-PL"/>
        </w:rPr>
        <w:lastRenderedPageBreak/>
        <w:t>KARTA ZGŁOSZENIA</w:t>
      </w:r>
    </w:p>
    <w:p w14:paraId="70D772E9" w14:textId="77777777" w:rsidR="004B7734" w:rsidRPr="00547E78" w:rsidRDefault="004B7734" w:rsidP="00547E78">
      <w:pPr>
        <w:jc w:val="center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na konkurs </w:t>
      </w:r>
      <w:r w:rsidRPr="004B7734">
        <w:rPr>
          <w:b/>
          <w:bCs/>
          <w:sz w:val="28"/>
          <w:szCs w:val="28"/>
          <w:lang w:val="pl-PL"/>
        </w:rPr>
        <w:t>„MAM TALENT – JESTEM ZDOLNY”</w:t>
      </w:r>
    </w:p>
    <w:p w14:paraId="146052C0" w14:textId="77777777" w:rsidR="003E1805" w:rsidRPr="00706979" w:rsidRDefault="003E1805" w:rsidP="003E1805">
      <w:pPr>
        <w:rPr>
          <w:lang w:val="pl-PL"/>
        </w:rPr>
      </w:pPr>
      <w:r w:rsidRPr="00706979">
        <w:rPr>
          <w:lang w:val="pl-PL"/>
        </w:rPr>
        <w:t xml:space="preserve">Imię i nazwisko / nazwa </w:t>
      </w:r>
      <w:proofErr w:type="gramStart"/>
      <w:r w:rsidRPr="00706979">
        <w:rPr>
          <w:lang w:val="pl-PL"/>
        </w:rPr>
        <w:t>zespołu:.....................................................................</w:t>
      </w:r>
      <w:r w:rsidR="00D60B16" w:rsidRPr="00706979">
        <w:rPr>
          <w:lang w:val="pl-PL"/>
        </w:rPr>
        <w:t>.................................</w:t>
      </w:r>
      <w:r w:rsidRPr="00706979">
        <w:rPr>
          <w:lang w:val="pl-PL"/>
        </w:rPr>
        <w:t>.</w:t>
      </w:r>
      <w:proofErr w:type="gramEnd"/>
    </w:p>
    <w:p w14:paraId="4E535E33" w14:textId="77777777" w:rsidR="003E1805" w:rsidRPr="00706979" w:rsidRDefault="00F807D6">
      <w:pPr>
        <w:rPr>
          <w:lang w:val="pl-PL"/>
        </w:rPr>
      </w:pPr>
      <w:r w:rsidRPr="00706979">
        <w:rPr>
          <w:lang w:val="pl-PL"/>
        </w:rPr>
        <w:t>Szkoła</w:t>
      </w:r>
      <w:r w:rsidR="00D60B16" w:rsidRPr="00706979">
        <w:rPr>
          <w:lang w:val="pl-PL"/>
        </w:rPr>
        <w:t xml:space="preserve"> …………………………………………………………</w:t>
      </w:r>
      <w:r w:rsidR="00706979" w:rsidRPr="00706979">
        <w:rPr>
          <w:lang w:val="pl-PL"/>
        </w:rPr>
        <w:t>…………</w:t>
      </w:r>
      <w:proofErr w:type="gramStart"/>
      <w:r w:rsidR="00706979" w:rsidRPr="00706979">
        <w:rPr>
          <w:lang w:val="pl-PL"/>
        </w:rPr>
        <w:t>…….</w:t>
      </w:r>
      <w:proofErr w:type="gramEnd"/>
      <w:r w:rsidR="00706979" w:rsidRPr="00706979">
        <w:rPr>
          <w:lang w:val="pl-PL"/>
        </w:rPr>
        <w:t>.</w:t>
      </w:r>
      <w:r w:rsidR="00D60B16" w:rsidRPr="00706979">
        <w:rPr>
          <w:lang w:val="pl-PL"/>
        </w:rPr>
        <w:t>…………………………………….</w:t>
      </w:r>
      <w:r w:rsidRPr="00706979">
        <w:rPr>
          <w:lang w:val="pl-PL"/>
        </w:rPr>
        <w:t xml:space="preserve"> </w:t>
      </w:r>
    </w:p>
    <w:p w14:paraId="6F51AB2F" w14:textId="77777777" w:rsidR="00725970" w:rsidRPr="00706979" w:rsidRDefault="00F807D6">
      <w:pPr>
        <w:rPr>
          <w:lang w:val="pl-PL"/>
        </w:rPr>
      </w:pPr>
      <w:r w:rsidRPr="00706979">
        <w:rPr>
          <w:lang w:val="pl-PL"/>
        </w:rPr>
        <w:t>Gmina</w:t>
      </w:r>
      <w:r w:rsidR="009D30E8" w:rsidRPr="00706979">
        <w:rPr>
          <w:lang w:val="pl-PL"/>
        </w:rPr>
        <w:t xml:space="preserve"> w przypadku szkół </w:t>
      </w:r>
      <w:proofErr w:type="gramStart"/>
      <w:r w:rsidR="009D30E8" w:rsidRPr="00706979">
        <w:rPr>
          <w:lang w:val="pl-PL"/>
        </w:rPr>
        <w:t>podstawowych</w:t>
      </w:r>
      <w:r w:rsidR="00706979" w:rsidRPr="00706979">
        <w:rPr>
          <w:lang w:val="pl-PL"/>
        </w:rPr>
        <w:t>:.......</w:t>
      </w:r>
      <w:r w:rsidRPr="00706979">
        <w:rPr>
          <w:lang w:val="pl-PL"/>
        </w:rPr>
        <w:t>............</w:t>
      </w:r>
      <w:r w:rsidR="00D60B16" w:rsidRPr="00706979">
        <w:rPr>
          <w:lang w:val="pl-PL"/>
        </w:rPr>
        <w:t>..................................................</w:t>
      </w:r>
      <w:r w:rsidRPr="00706979">
        <w:rPr>
          <w:lang w:val="pl-PL"/>
        </w:rPr>
        <w:t>................</w:t>
      </w:r>
      <w:proofErr w:type="gramEnd"/>
    </w:p>
    <w:p w14:paraId="2B21100E" w14:textId="77777777" w:rsidR="00725970" w:rsidRPr="00706979" w:rsidRDefault="00F807D6">
      <w:pPr>
        <w:rPr>
          <w:lang w:val="pl-PL"/>
        </w:rPr>
      </w:pPr>
      <w:r w:rsidRPr="00706979">
        <w:rPr>
          <w:b/>
          <w:bCs/>
          <w:lang w:val="pl-PL"/>
        </w:rPr>
        <w:t>Klasa / wiek</w:t>
      </w:r>
      <w:r w:rsidRPr="00706979">
        <w:rPr>
          <w:lang w:val="pl-PL"/>
        </w:rPr>
        <w:t>: ............................................</w:t>
      </w:r>
      <w:r w:rsidR="00706979" w:rsidRPr="00706979">
        <w:rPr>
          <w:lang w:val="pl-PL"/>
        </w:rPr>
        <w:t>.........................................................................................</w:t>
      </w:r>
      <w:r w:rsidRPr="00706979">
        <w:rPr>
          <w:lang w:val="pl-PL"/>
        </w:rPr>
        <w:t>.........</w:t>
      </w:r>
    </w:p>
    <w:p w14:paraId="2E71A4CE" w14:textId="77777777" w:rsidR="00725970" w:rsidRPr="00706979" w:rsidRDefault="00F807D6">
      <w:pPr>
        <w:rPr>
          <w:b/>
          <w:bCs/>
          <w:lang w:val="pl-PL"/>
        </w:rPr>
      </w:pPr>
      <w:r w:rsidRPr="00706979">
        <w:rPr>
          <w:b/>
          <w:bCs/>
          <w:lang w:val="pl-PL"/>
        </w:rPr>
        <w:t>Kategoria</w:t>
      </w:r>
      <w:r w:rsidR="009D30E8" w:rsidRPr="00706979">
        <w:rPr>
          <w:b/>
          <w:bCs/>
          <w:lang w:val="pl-PL"/>
        </w:rPr>
        <w:t xml:space="preserve"> (zaznaczyć X)</w:t>
      </w:r>
      <w:r w:rsidRPr="00706979">
        <w:rPr>
          <w:b/>
          <w:bCs/>
          <w:lang w:val="pl-PL"/>
        </w:rPr>
        <w:t>:</w:t>
      </w:r>
    </w:p>
    <w:p w14:paraId="58CC43C2" w14:textId="77777777" w:rsidR="00725970" w:rsidRPr="00706979" w:rsidRDefault="00F807D6">
      <w:pPr>
        <w:rPr>
          <w:lang w:val="pl-PL"/>
        </w:rPr>
      </w:pPr>
      <w:proofErr w:type="gramStart"/>
      <w:r w:rsidRPr="00706979">
        <w:rPr>
          <w:lang w:val="pl-PL"/>
        </w:rPr>
        <w:t>[ ]</w:t>
      </w:r>
      <w:proofErr w:type="gramEnd"/>
      <w:r w:rsidRPr="00706979">
        <w:rPr>
          <w:lang w:val="pl-PL"/>
        </w:rPr>
        <w:t xml:space="preserve"> szkoła podstawowa</w:t>
      </w:r>
    </w:p>
    <w:p w14:paraId="2F5049E9" w14:textId="77777777" w:rsidR="00725970" w:rsidRPr="00706979" w:rsidRDefault="00F807D6">
      <w:pPr>
        <w:rPr>
          <w:lang w:val="pl-PL"/>
        </w:rPr>
      </w:pPr>
      <w:proofErr w:type="gramStart"/>
      <w:r w:rsidRPr="00706979">
        <w:rPr>
          <w:lang w:val="pl-PL"/>
        </w:rPr>
        <w:t>[ ]</w:t>
      </w:r>
      <w:proofErr w:type="gramEnd"/>
      <w:r w:rsidRPr="00706979">
        <w:rPr>
          <w:lang w:val="pl-PL"/>
        </w:rPr>
        <w:t xml:space="preserve"> szkoła ponadpodstawowa</w:t>
      </w:r>
    </w:p>
    <w:p w14:paraId="363040B8" w14:textId="77777777" w:rsidR="00725970" w:rsidRPr="00706979" w:rsidRDefault="00F807D6">
      <w:pPr>
        <w:rPr>
          <w:lang w:val="pl-PL"/>
        </w:rPr>
      </w:pPr>
      <w:r w:rsidRPr="00706979">
        <w:rPr>
          <w:b/>
          <w:bCs/>
          <w:lang w:val="pl-PL"/>
        </w:rPr>
        <w:t>Rodzaj talentu</w:t>
      </w:r>
      <w:r w:rsidR="00547E78" w:rsidRPr="00706979">
        <w:rPr>
          <w:lang w:val="pl-PL"/>
        </w:rPr>
        <w:t xml:space="preserve"> (np. wokalny, instrumentalny, taneczny, teatralny, kabaretowy, recytatorski, iluzjonistyczny):</w:t>
      </w:r>
    </w:p>
    <w:p w14:paraId="742F9AD9" w14:textId="77777777" w:rsidR="00725970" w:rsidRPr="00706979" w:rsidRDefault="00F807D6">
      <w:pPr>
        <w:rPr>
          <w:lang w:val="pl-PL"/>
        </w:rPr>
      </w:pPr>
      <w:r w:rsidRPr="00706979">
        <w:rPr>
          <w:lang w:val="pl-PL"/>
        </w:rPr>
        <w:t>..................................</w:t>
      </w:r>
      <w:r w:rsidR="00547E78" w:rsidRPr="00706979">
        <w:rPr>
          <w:lang w:val="pl-PL"/>
        </w:rPr>
        <w:t>................................................................................</w:t>
      </w:r>
      <w:r w:rsidR="00706979" w:rsidRPr="00706979">
        <w:rPr>
          <w:lang w:val="pl-PL"/>
        </w:rPr>
        <w:t>.......................................</w:t>
      </w:r>
      <w:r w:rsidR="00547E78" w:rsidRPr="00706979">
        <w:rPr>
          <w:lang w:val="pl-PL"/>
        </w:rPr>
        <w:t>..</w:t>
      </w:r>
      <w:r w:rsidRPr="00706979">
        <w:rPr>
          <w:lang w:val="pl-PL"/>
        </w:rPr>
        <w:t>................................</w:t>
      </w:r>
    </w:p>
    <w:p w14:paraId="61546606" w14:textId="77777777" w:rsidR="00725970" w:rsidRPr="00706979" w:rsidRDefault="00F807D6">
      <w:pPr>
        <w:rPr>
          <w:b/>
          <w:bCs/>
          <w:lang w:val="pl-PL"/>
        </w:rPr>
      </w:pPr>
      <w:r w:rsidRPr="00706979">
        <w:rPr>
          <w:b/>
          <w:bCs/>
          <w:lang w:val="pl-PL"/>
        </w:rPr>
        <w:t>Czas występu:</w:t>
      </w:r>
      <w:r w:rsidR="00706979" w:rsidRPr="00706979">
        <w:rPr>
          <w:b/>
          <w:bCs/>
          <w:lang w:val="pl-PL"/>
        </w:rPr>
        <w:t xml:space="preserve"> </w:t>
      </w:r>
      <w:r w:rsidRPr="00706979">
        <w:rPr>
          <w:lang w:val="pl-PL"/>
        </w:rPr>
        <w:t>...........</w:t>
      </w:r>
      <w:r w:rsidR="00547E78" w:rsidRPr="00706979">
        <w:rPr>
          <w:lang w:val="pl-PL"/>
        </w:rPr>
        <w:t>.................................................................................</w:t>
      </w:r>
      <w:r w:rsidR="00706979" w:rsidRPr="00706979">
        <w:rPr>
          <w:lang w:val="pl-PL"/>
        </w:rPr>
        <w:t>............................................................</w:t>
      </w:r>
      <w:r w:rsidR="00547E78" w:rsidRPr="00706979">
        <w:rPr>
          <w:lang w:val="pl-PL"/>
        </w:rPr>
        <w:t>.</w:t>
      </w:r>
      <w:r w:rsidRPr="00706979">
        <w:rPr>
          <w:lang w:val="pl-PL"/>
        </w:rPr>
        <w:t>..</w:t>
      </w:r>
    </w:p>
    <w:p w14:paraId="7DDAE34B" w14:textId="77777777" w:rsidR="00725970" w:rsidRPr="00706979" w:rsidRDefault="00F807D6">
      <w:pPr>
        <w:rPr>
          <w:b/>
          <w:bCs/>
          <w:lang w:val="pl-PL"/>
        </w:rPr>
      </w:pPr>
      <w:r w:rsidRPr="00706979">
        <w:rPr>
          <w:b/>
          <w:bCs/>
          <w:lang w:val="pl-PL"/>
        </w:rPr>
        <w:t>Zgody:</w:t>
      </w:r>
    </w:p>
    <w:p w14:paraId="514EC2C2" w14:textId="77777777" w:rsidR="00725970" w:rsidRPr="00706979" w:rsidRDefault="00F807D6">
      <w:pPr>
        <w:rPr>
          <w:lang w:val="pl-PL"/>
        </w:rPr>
      </w:pPr>
      <w:proofErr w:type="gramStart"/>
      <w:r w:rsidRPr="00706979">
        <w:rPr>
          <w:lang w:val="pl-PL"/>
        </w:rPr>
        <w:t>[ ]</w:t>
      </w:r>
      <w:proofErr w:type="gramEnd"/>
      <w:r w:rsidRPr="00706979">
        <w:rPr>
          <w:lang w:val="pl-PL"/>
        </w:rPr>
        <w:t xml:space="preserve"> Wyrażam zgodę na przetwarzanie danych osobowych</w:t>
      </w:r>
    </w:p>
    <w:p w14:paraId="559278E6" w14:textId="77777777" w:rsidR="00725970" w:rsidRPr="00706979" w:rsidRDefault="00F807D6">
      <w:pPr>
        <w:rPr>
          <w:lang w:val="pl-PL"/>
        </w:rPr>
      </w:pPr>
      <w:proofErr w:type="gramStart"/>
      <w:r w:rsidRPr="00706979">
        <w:rPr>
          <w:lang w:val="pl-PL"/>
        </w:rPr>
        <w:t>[ ]</w:t>
      </w:r>
      <w:proofErr w:type="gramEnd"/>
      <w:r w:rsidRPr="00706979">
        <w:rPr>
          <w:lang w:val="pl-PL"/>
        </w:rPr>
        <w:t xml:space="preserve"> Wyrażam zgodę na publikację wizerunku</w:t>
      </w:r>
    </w:p>
    <w:p w14:paraId="6F34E306" w14:textId="77777777" w:rsidR="00706979" w:rsidRPr="00706979" w:rsidRDefault="00547E78">
      <w:pPr>
        <w:rPr>
          <w:lang w:val="pl-PL"/>
        </w:rPr>
      </w:pPr>
      <w:r w:rsidRPr="00706979">
        <w:rPr>
          <w:lang w:val="pl-PL"/>
        </w:rPr>
        <w:t>Oświadczam, że zapoznałem się z zapisami regulaminu konkursu i je akceptuję.</w:t>
      </w:r>
    </w:p>
    <w:p w14:paraId="5AF6445B" w14:textId="77777777" w:rsidR="006E31FE" w:rsidRPr="0027708B" w:rsidRDefault="006E31FE" w:rsidP="006E31FE">
      <w:pPr>
        <w:spacing w:after="160" w:line="256" w:lineRule="auto"/>
        <w:jc w:val="center"/>
        <w:rPr>
          <w:rFonts w:eastAsia="Calibri"/>
          <w:b/>
          <w:sz w:val="28"/>
          <w:szCs w:val="28"/>
          <w:lang w:val="pl-PL"/>
        </w:rPr>
      </w:pPr>
      <w:r w:rsidRPr="0027708B">
        <w:rPr>
          <w:rFonts w:eastAsia="Calibri"/>
          <w:b/>
          <w:sz w:val="28"/>
          <w:szCs w:val="28"/>
          <w:lang w:val="pl-PL"/>
        </w:rPr>
        <w:t>OŚWIADCZENIE</w:t>
      </w:r>
    </w:p>
    <w:p w14:paraId="34A9358B" w14:textId="77777777" w:rsidR="006E31FE" w:rsidRPr="0027708B" w:rsidRDefault="006E31FE" w:rsidP="00706979">
      <w:pPr>
        <w:spacing w:after="160" w:line="256" w:lineRule="auto"/>
        <w:jc w:val="both"/>
        <w:rPr>
          <w:rFonts w:eastAsia="Calibri"/>
          <w:sz w:val="16"/>
          <w:szCs w:val="16"/>
          <w:lang w:val="pl-PL"/>
        </w:rPr>
      </w:pPr>
      <w:r w:rsidRPr="0027708B">
        <w:rPr>
          <w:rFonts w:eastAsia="Calibri"/>
          <w:sz w:val="16"/>
          <w:szCs w:val="16"/>
          <w:lang w:val="pl-PL"/>
        </w:rPr>
        <w:t xml:space="preserve">Oświadczam, </w:t>
      </w:r>
      <w:proofErr w:type="gramStart"/>
      <w:r w:rsidRPr="0027708B">
        <w:rPr>
          <w:rFonts w:eastAsia="Calibri"/>
          <w:sz w:val="16"/>
          <w:szCs w:val="16"/>
          <w:lang w:val="pl-PL"/>
        </w:rPr>
        <w:t>iż  wyrażam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 zgodę na przetwarzanie danych oso</w:t>
      </w:r>
      <w:r w:rsidR="00706979" w:rsidRPr="0027708B">
        <w:rPr>
          <w:rFonts w:eastAsia="Calibri"/>
          <w:sz w:val="16"/>
          <w:szCs w:val="16"/>
          <w:lang w:val="pl-PL"/>
        </w:rPr>
        <w:t>bowych mojego dziecka lub moich</w:t>
      </w:r>
      <w:r w:rsidRPr="0027708B">
        <w:rPr>
          <w:rFonts w:eastAsia="Calibri"/>
          <w:sz w:val="16"/>
          <w:szCs w:val="16"/>
          <w:lang w:val="pl-PL"/>
        </w:rPr>
        <w:t xml:space="preserve"> </w:t>
      </w:r>
      <w:proofErr w:type="gramStart"/>
      <w:r w:rsidRPr="0027708B">
        <w:rPr>
          <w:rFonts w:eastAsia="Calibri"/>
          <w:sz w:val="16"/>
          <w:szCs w:val="16"/>
          <w:lang w:val="pl-PL"/>
        </w:rPr>
        <w:t>( w</w:t>
      </w:r>
      <w:proofErr w:type="gramEnd"/>
      <w:r w:rsidR="00706979" w:rsidRPr="0027708B">
        <w:rPr>
          <w:rFonts w:eastAsia="Calibri"/>
          <w:sz w:val="16"/>
          <w:szCs w:val="16"/>
          <w:lang w:val="pl-PL"/>
        </w:rPr>
        <w:t xml:space="preserve"> przypadku osób pełnoletnich): ……………………………………………………………..</w:t>
      </w:r>
      <w:r w:rsidRPr="0027708B">
        <w:rPr>
          <w:rFonts w:eastAsia="Calibri"/>
          <w:sz w:val="16"/>
          <w:szCs w:val="16"/>
          <w:lang w:val="pl-PL"/>
        </w:rPr>
        <w:t>................................................................................................................................................,</w:t>
      </w:r>
    </w:p>
    <w:p w14:paraId="5A77F135" w14:textId="77777777" w:rsidR="006E31FE" w:rsidRPr="0027708B" w:rsidRDefault="006E31FE" w:rsidP="00706979">
      <w:pPr>
        <w:spacing w:after="160" w:line="256" w:lineRule="auto"/>
        <w:jc w:val="both"/>
        <w:rPr>
          <w:rFonts w:eastAsia="Calibri"/>
          <w:sz w:val="16"/>
          <w:szCs w:val="16"/>
          <w:lang w:val="pl-PL"/>
        </w:rPr>
      </w:pPr>
      <w:r w:rsidRPr="0027708B">
        <w:rPr>
          <w:rFonts w:eastAsia="Calibri"/>
          <w:sz w:val="16"/>
          <w:szCs w:val="16"/>
          <w:lang w:val="pl-PL"/>
        </w:rPr>
        <w:t xml:space="preserve">jako </w:t>
      </w:r>
      <w:proofErr w:type="gramStart"/>
      <w:r w:rsidRPr="0027708B">
        <w:rPr>
          <w:rFonts w:eastAsia="Calibri"/>
          <w:sz w:val="16"/>
          <w:szCs w:val="16"/>
          <w:lang w:val="pl-PL"/>
        </w:rPr>
        <w:t>uczestnika  Powiatowego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Konkursu </w:t>
      </w:r>
      <w:proofErr w:type="gramStart"/>
      <w:r w:rsidRPr="0027708B">
        <w:rPr>
          <w:rFonts w:eastAsia="Calibri"/>
          <w:i/>
          <w:sz w:val="16"/>
          <w:szCs w:val="16"/>
          <w:lang w:val="pl-PL"/>
        </w:rPr>
        <w:t>„ MAM</w:t>
      </w:r>
      <w:proofErr w:type="gramEnd"/>
      <w:r w:rsidRPr="0027708B">
        <w:rPr>
          <w:rFonts w:eastAsia="Calibri"/>
          <w:i/>
          <w:sz w:val="16"/>
          <w:szCs w:val="16"/>
          <w:lang w:val="pl-PL"/>
        </w:rPr>
        <w:t xml:space="preserve"> TALENT – JESTEM </w:t>
      </w:r>
      <w:proofErr w:type="gramStart"/>
      <w:r w:rsidRPr="0027708B">
        <w:rPr>
          <w:rFonts w:eastAsia="Calibri"/>
          <w:i/>
          <w:sz w:val="16"/>
          <w:szCs w:val="16"/>
          <w:lang w:val="pl-PL"/>
        </w:rPr>
        <w:t>ZDOLNY</w:t>
      </w:r>
      <w:r w:rsidRPr="0027708B">
        <w:rPr>
          <w:rFonts w:eastAsia="Calibri"/>
          <w:sz w:val="16"/>
          <w:szCs w:val="16"/>
          <w:lang w:val="pl-PL"/>
        </w:rPr>
        <w:t xml:space="preserve"> ”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, </w:t>
      </w:r>
      <w:proofErr w:type="gramStart"/>
      <w:r w:rsidRPr="0027708B">
        <w:rPr>
          <w:rFonts w:eastAsia="Calibri"/>
          <w:sz w:val="16"/>
          <w:szCs w:val="16"/>
          <w:lang w:val="pl-PL"/>
        </w:rPr>
        <w:t>oraz  na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wykorzystanie </w:t>
      </w:r>
      <w:proofErr w:type="gramStart"/>
      <w:r w:rsidRPr="0027708B">
        <w:rPr>
          <w:rFonts w:eastAsia="Calibri"/>
          <w:sz w:val="16"/>
          <w:szCs w:val="16"/>
          <w:lang w:val="pl-PL"/>
        </w:rPr>
        <w:t>jego  wizerunku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w celu promocji działalności, upowszechniania kultury, działań </w:t>
      </w:r>
      <w:proofErr w:type="gramStart"/>
      <w:r w:rsidRPr="0027708B">
        <w:rPr>
          <w:rFonts w:eastAsia="Calibri"/>
          <w:sz w:val="16"/>
          <w:szCs w:val="16"/>
          <w:lang w:val="pl-PL"/>
        </w:rPr>
        <w:t>marketingowych  Młodzieżowej</w:t>
      </w:r>
      <w:proofErr w:type="gramEnd"/>
      <w:r w:rsidRPr="0027708B">
        <w:rPr>
          <w:rFonts w:eastAsia="Calibri"/>
          <w:sz w:val="16"/>
          <w:szCs w:val="16"/>
          <w:lang w:val="pl-PL"/>
        </w:rPr>
        <w:t xml:space="preserve"> Rady Powiatu Czarnkowsko-Trzcianeckiego oraz Młodzieżowego Domu Kultury w Trzciance.</w:t>
      </w:r>
    </w:p>
    <w:p w14:paraId="466D64AE" w14:textId="77777777" w:rsidR="00706979" w:rsidRPr="0027708B" w:rsidRDefault="006E31FE" w:rsidP="00706979">
      <w:pPr>
        <w:jc w:val="both"/>
        <w:rPr>
          <w:rFonts w:eastAsia="Calibri"/>
          <w:iCs/>
          <w:sz w:val="16"/>
          <w:szCs w:val="16"/>
          <w:lang w:val="pl-PL"/>
        </w:rPr>
      </w:pPr>
      <w:r w:rsidRPr="0027708B">
        <w:rPr>
          <w:rFonts w:eastAsia="Calibri"/>
          <w:b/>
          <w:iCs/>
          <w:sz w:val="16"/>
          <w:szCs w:val="16"/>
          <w:u w:val="single"/>
          <w:lang w:val="pl-PL"/>
        </w:rPr>
        <w:t>Wyrażam zgodę</w:t>
      </w:r>
      <w:r w:rsidRPr="0027708B">
        <w:rPr>
          <w:rFonts w:eastAsia="Calibri"/>
          <w:iCs/>
          <w:sz w:val="16"/>
          <w:szCs w:val="16"/>
          <w:lang w:val="pl-PL"/>
        </w:rPr>
        <w:t xml:space="preserve"> na bezpłatne, publiczne wykorzystanie przez </w:t>
      </w:r>
      <w:proofErr w:type="gramStart"/>
      <w:r w:rsidRPr="0027708B">
        <w:rPr>
          <w:rFonts w:eastAsia="Calibri"/>
          <w:iCs/>
          <w:sz w:val="16"/>
          <w:szCs w:val="16"/>
          <w:lang w:val="pl-PL"/>
        </w:rPr>
        <w:t>organizatora  zgłoszonej</w:t>
      </w:r>
      <w:proofErr w:type="gramEnd"/>
      <w:r w:rsidRPr="0027708B">
        <w:rPr>
          <w:rFonts w:eastAsia="Calibri"/>
          <w:iCs/>
          <w:sz w:val="16"/>
          <w:szCs w:val="16"/>
          <w:lang w:val="pl-PL"/>
        </w:rPr>
        <w:t xml:space="preserve"> pracy w celach promocyjnych m.in.: </w:t>
      </w:r>
      <w:r w:rsidR="00706979" w:rsidRPr="0027708B">
        <w:rPr>
          <w:rFonts w:eastAsia="Calibri"/>
          <w:iCs/>
          <w:sz w:val="16"/>
          <w:szCs w:val="16"/>
          <w:lang w:val="pl-PL"/>
        </w:rPr>
        <w:t xml:space="preserve">               </w:t>
      </w:r>
      <w:r w:rsidRPr="0027708B">
        <w:rPr>
          <w:rFonts w:eastAsia="Calibri"/>
          <w:iCs/>
          <w:sz w:val="16"/>
          <w:szCs w:val="16"/>
          <w:lang w:val="pl-PL"/>
        </w:rPr>
        <w:t xml:space="preserve">w Internecie, w innych mediach, w materiałach wydawanych w druku i w formie elektronicznej, na wystawach. Organizator nabywa prawo do korzystania z pracy będącej przedmiotem konkursu zgodnie z ustawą o prawie autorskim i prawach pokrewnych (Dz.U.2018r. poz. 1191 z </w:t>
      </w:r>
      <w:proofErr w:type="spellStart"/>
      <w:r w:rsidRPr="0027708B">
        <w:rPr>
          <w:rFonts w:eastAsia="Calibri"/>
          <w:iCs/>
          <w:sz w:val="16"/>
          <w:szCs w:val="16"/>
          <w:lang w:val="pl-PL"/>
        </w:rPr>
        <w:t>późn</w:t>
      </w:r>
      <w:proofErr w:type="spellEnd"/>
      <w:r w:rsidRPr="0027708B">
        <w:rPr>
          <w:rFonts w:eastAsia="Calibri"/>
          <w:iCs/>
          <w:sz w:val="16"/>
          <w:szCs w:val="16"/>
          <w:lang w:val="pl-PL"/>
        </w:rPr>
        <w:t>. zm.), w szczególności do: utrwalania pracy na wszystkich nośnikach, trwałego lub czasowego utrwalania lub zwielokrotniania pracy w całości lub części, niezależnie od formatu, systemu lub standardu, w tym wprowadzenia do pamięci komputera oraz do czasowego lub trwałego utrwalania lub zwielokrotniania takich zapisów; nadawa</w:t>
      </w:r>
      <w:r w:rsidR="00706979" w:rsidRPr="0027708B">
        <w:rPr>
          <w:rFonts w:eastAsia="Calibri"/>
          <w:iCs/>
          <w:sz w:val="16"/>
          <w:szCs w:val="16"/>
          <w:lang w:val="pl-PL"/>
        </w:rPr>
        <w:t>nia za pośrednictwem Internetu.</w:t>
      </w:r>
    </w:p>
    <w:p w14:paraId="6DBC4CA9" w14:textId="77777777" w:rsidR="00706979" w:rsidRPr="0027708B" w:rsidRDefault="00706979" w:rsidP="00706979">
      <w:pPr>
        <w:jc w:val="both"/>
        <w:rPr>
          <w:rFonts w:eastAsia="Calibri"/>
          <w:iCs/>
          <w:sz w:val="16"/>
          <w:szCs w:val="16"/>
          <w:lang w:val="pl-PL"/>
        </w:rPr>
      </w:pPr>
    </w:p>
    <w:p w14:paraId="6BD5ED59" w14:textId="77777777" w:rsidR="006E31FE" w:rsidRPr="00706979" w:rsidRDefault="006E31FE" w:rsidP="00706979">
      <w:pPr>
        <w:spacing w:after="160" w:line="256" w:lineRule="auto"/>
        <w:jc w:val="right"/>
        <w:rPr>
          <w:rFonts w:eastAsia="Calibri"/>
          <w:sz w:val="16"/>
          <w:szCs w:val="16"/>
        </w:rPr>
      </w:pPr>
      <w:r w:rsidRPr="0027708B">
        <w:rPr>
          <w:rFonts w:eastAsia="Calibri"/>
          <w:sz w:val="16"/>
          <w:szCs w:val="16"/>
          <w:lang w:val="pl-PL"/>
        </w:rPr>
        <w:t xml:space="preserve">                                                                       </w:t>
      </w:r>
      <w:r w:rsidRPr="00706979">
        <w:rPr>
          <w:rFonts w:eastAsia="Calibri"/>
          <w:sz w:val="16"/>
          <w:szCs w:val="16"/>
        </w:rPr>
        <w:t>.......................................................................</w:t>
      </w:r>
      <w:r w:rsidRPr="00706979">
        <w:rPr>
          <w:rFonts w:eastAsia="Calibri"/>
          <w:sz w:val="16"/>
          <w:szCs w:val="16"/>
        </w:rPr>
        <w:br/>
        <w:t xml:space="preserve">                                                                               data, czytelny podpis opiekuna prawnego uczestnika/ czytelny podpis pełnoletniego uczestnika </w:t>
      </w:r>
    </w:p>
    <w:sectPr w:rsidR="006E31FE" w:rsidRPr="00706979" w:rsidSect="00706979">
      <w:headerReference w:type="default" r:id="rId11"/>
      <w:pgSz w:w="12240" w:h="15840"/>
      <w:pgMar w:top="1134" w:right="18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5178" w14:textId="77777777" w:rsidR="00AD2327" w:rsidRDefault="00AD2327" w:rsidP="006E31FE">
      <w:pPr>
        <w:spacing w:after="0" w:line="240" w:lineRule="auto"/>
      </w:pPr>
      <w:r>
        <w:separator/>
      </w:r>
    </w:p>
  </w:endnote>
  <w:endnote w:type="continuationSeparator" w:id="0">
    <w:p w14:paraId="260432CD" w14:textId="77777777" w:rsidR="00AD2327" w:rsidRDefault="00AD2327" w:rsidP="006E3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E1D2E" w14:textId="77777777" w:rsidR="00AD2327" w:rsidRDefault="00AD2327" w:rsidP="006E31FE">
      <w:pPr>
        <w:spacing w:after="0" w:line="240" w:lineRule="auto"/>
      </w:pPr>
      <w:r>
        <w:separator/>
      </w:r>
    </w:p>
  </w:footnote>
  <w:footnote w:type="continuationSeparator" w:id="0">
    <w:p w14:paraId="1722B8B9" w14:textId="77777777" w:rsidR="00AD2327" w:rsidRDefault="00AD2327" w:rsidP="006E3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9E49" w14:textId="77777777" w:rsidR="006E31FE" w:rsidRPr="0027708B" w:rsidRDefault="006E31FE" w:rsidP="006E31FE">
    <w:pPr>
      <w:tabs>
        <w:tab w:val="center" w:pos="4961"/>
        <w:tab w:val="right" w:pos="9922"/>
      </w:tabs>
      <w:spacing w:line="360" w:lineRule="auto"/>
      <w:rPr>
        <w:rFonts w:ascii="Times New Roman" w:hAnsi="Times New Roman"/>
        <w:b/>
        <w:sz w:val="32"/>
        <w:szCs w:val="32"/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4B67EB72" wp14:editId="1472371A">
          <wp:simplePos x="0" y="0"/>
          <wp:positionH relativeFrom="column">
            <wp:posOffset>5148580</wp:posOffset>
          </wp:positionH>
          <wp:positionV relativeFrom="paragraph">
            <wp:posOffset>-225425</wp:posOffset>
          </wp:positionV>
          <wp:extent cx="1162050" cy="622300"/>
          <wp:effectExtent l="0" t="0" r="0" b="6350"/>
          <wp:wrapTight wrapText="bothSides">
            <wp:wrapPolygon edited="0">
              <wp:start x="354" y="0"/>
              <wp:lineTo x="0" y="3306"/>
              <wp:lineTo x="0" y="18514"/>
              <wp:lineTo x="5311" y="21159"/>
              <wp:lineTo x="15934" y="21159"/>
              <wp:lineTo x="21246" y="18514"/>
              <wp:lineTo x="21246" y="0"/>
              <wp:lineTo x="354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6CC05166" wp14:editId="0099BE5B">
          <wp:simplePos x="0" y="0"/>
          <wp:positionH relativeFrom="leftMargin">
            <wp:align>right</wp:align>
          </wp:positionH>
          <wp:positionV relativeFrom="paragraph">
            <wp:posOffset>-212725</wp:posOffset>
          </wp:positionV>
          <wp:extent cx="563245" cy="676275"/>
          <wp:effectExtent l="0" t="0" r="8255" b="9525"/>
          <wp:wrapTight wrapText="bothSides">
            <wp:wrapPolygon edited="0">
              <wp:start x="0" y="0"/>
              <wp:lineTo x="0" y="17037"/>
              <wp:lineTo x="2192" y="19470"/>
              <wp:lineTo x="5114" y="21296"/>
              <wp:lineTo x="5844" y="21296"/>
              <wp:lineTo x="15342" y="21296"/>
              <wp:lineTo x="16072" y="21296"/>
              <wp:lineTo x="18994" y="19470"/>
              <wp:lineTo x="21186" y="17037"/>
              <wp:lineTo x="21186" y="0"/>
              <wp:lineTo x="0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24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708B">
      <w:rPr>
        <w:rFonts w:ascii="Times New Roman" w:hAnsi="Times New Roman"/>
        <w:b/>
        <w:sz w:val="28"/>
        <w:szCs w:val="28"/>
        <w:lang w:val="pl-PL"/>
      </w:rPr>
      <w:t xml:space="preserve">          </w:t>
    </w:r>
    <w:r w:rsidRPr="0027708B">
      <w:rPr>
        <w:rFonts w:ascii="Times New Roman" w:hAnsi="Times New Roman"/>
        <w:b/>
        <w:sz w:val="32"/>
        <w:szCs w:val="32"/>
        <w:lang w:val="pl-PL"/>
      </w:rPr>
      <w:t>Powiatowy Konkurs „ Mam talent, jestem zdolny”</w:t>
    </w:r>
    <w:r w:rsidRPr="0027708B">
      <w:rPr>
        <w:rFonts w:ascii="Times New Roman" w:hAnsi="Times New Roman"/>
        <w:b/>
        <w:sz w:val="32"/>
        <w:szCs w:val="32"/>
        <w:lang w:val="pl-PL"/>
      </w:rPr>
      <w:tab/>
    </w:r>
  </w:p>
  <w:p w14:paraId="0DC24D22" w14:textId="77777777" w:rsidR="006E31FE" w:rsidRPr="006E31FE" w:rsidRDefault="006E31FE" w:rsidP="006E31FE">
    <w:pPr>
      <w:spacing w:line="360" w:lineRule="auto"/>
      <w:jc w:val="center"/>
      <w:rPr>
        <w:rFonts w:ascii="Times New Roman" w:hAnsi="Times New Roman"/>
        <w:b/>
        <w:sz w:val="32"/>
        <w:szCs w:val="32"/>
      </w:rPr>
    </w:pPr>
    <w:r w:rsidRPr="006E31FE">
      <w:rPr>
        <w:rFonts w:ascii="Times New Roman" w:hAnsi="Times New Roman"/>
        <w:b/>
        <w:sz w:val="32"/>
        <w:szCs w:val="32"/>
      </w:rPr>
      <w:t>2026</w:t>
    </w:r>
    <w:r w:rsidRPr="006E31FE">
      <w:rPr>
        <w:rFonts w:ascii="Times New Roman" w:hAnsi="Times New Roman"/>
        <w:b/>
        <w:sz w:val="32"/>
        <w:szCs w:val="32"/>
      </w:rPr>
      <w:tab/>
    </w:r>
  </w:p>
  <w:p w14:paraId="7215D981" w14:textId="77777777" w:rsidR="006E31FE" w:rsidRDefault="006E31FE" w:rsidP="006E31FE">
    <w:pPr>
      <w:pStyle w:val="Nagwek"/>
      <w:tabs>
        <w:tab w:val="clear" w:pos="4680"/>
        <w:tab w:val="clear" w:pos="9360"/>
        <w:tab w:val="left" w:pos="72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C6BF2"/>
    <w:multiLevelType w:val="hybridMultilevel"/>
    <w:tmpl w:val="57E8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E656D"/>
    <w:multiLevelType w:val="hybridMultilevel"/>
    <w:tmpl w:val="0E5EA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428190">
    <w:abstractNumId w:val="8"/>
  </w:num>
  <w:num w:numId="2" w16cid:durableId="975601597">
    <w:abstractNumId w:val="6"/>
  </w:num>
  <w:num w:numId="3" w16cid:durableId="2129011857">
    <w:abstractNumId w:val="5"/>
  </w:num>
  <w:num w:numId="4" w16cid:durableId="2030180967">
    <w:abstractNumId w:val="4"/>
  </w:num>
  <w:num w:numId="5" w16cid:durableId="2145613681">
    <w:abstractNumId w:val="7"/>
  </w:num>
  <w:num w:numId="6" w16cid:durableId="887108210">
    <w:abstractNumId w:val="3"/>
  </w:num>
  <w:num w:numId="7" w16cid:durableId="1733650920">
    <w:abstractNumId w:val="2"/>
  </w:num>
  <w:num w:numId="8" w16cid:durableId="1705135602">
    <w:abstractNumId w:val="1"/>
  </w:num>
  <w:num w:numId="9" w16cid:durableId="148636968">
    <w:abstractNumId w:val="0"/>
  </w:num>
  <w:num w:numId="10" w16cid:durableId="474876700">
    <w:abstractNumId w:val="9"/>
  </w:num>
  <w:num w:numId="11" w16cid:durableId="12683446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796B"/>
    <w:rsid w:val="00034616"/>
    <w:rsid w:val="00037AD1"/>
    <w:rsid w:val="00043FD1"/>
    <w:rsid w:val="0006063C"/>
    <w:rsid w:val="0015074B"/>
    <w:rsid w:val="00151DAC"/>
    <w:rsid w:val="00172AB7"/>
    <w:rsid w:val="001A33E0"/>
    <w:rsid w:val="00216791"/>
    <w:rsid w:val="0027708B"/>
    <w:rsid w:val="002801DF"/>
    <w:rsid w:val="0029639D"/>
    <w:rsid w:val="002B059E"/>
    <w:rsid w:val="00326F90"/>
    <w:rsid w:val="00337765"/>
    <w:rsid w:val="00354E33"/>
    <w:rsid w:val="0038539A"/>
    <w:rsid w:val="003B1C9C"/>
    <w:rsid w:val="003E1805"/>
    <w:rsid w:val="004A072C"/>
    <w:rsid w:val="004B7734"/>
    <w:rsid w:val="005070DE"/>
    <w:rsid w:val="005078B1"/>
    <w:rsid w:val="00547E78"/>
    <w:rsid w:val="005904F5"/>
    <w:rsid w:val="005C241E"/>
    <w:rsid w:val="005F216B"/>
    <w:rsid w:val="006E31FE"/>
    <w:rsid w:val="007032BD"/>
    <w:rsid w:val="00706979"/>
    <w:rsid w:val="00725970"/>
    <w:rsid w:val="00823162"/>
    <w:rsid w:val="009D30E8"/>
    <w:rsid w:val="009F6194"/>
    <w:rsid w:val="00A930D3"/>
    <w:rsid w:val="00AA1D8D"/>
    <w:rsid w:val="00AB33C4"/>
    <w:rsid w:val="00AD2327"/>
    <w:rsid w:val="00AF726A"/>
    <w:rsid w:val="00B03A23"/>
    <w:rsid w:val="00B3624E"/>
    <w:rsid w:val="00B47730"/>
    <w:rsid w:val="00B86040"/>
    <w:rsid w:val="00BE0262"/>
    <w:rsid w:val="00CB0664"/>
    <w:rsid w:val="00CF0D3F"/>
    <w:rsid w:val="00D60B16"/>
    <w:rsid w:val="00ED156D"/>
    <w:rsid w:val="00F27A50"/>
    <w:rsid w:val="00F76963"/>
    <w:rsid w:val="00F807D6"/>
    <w:rsid w:val="00FB4A0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A45A50"/>
  <w14:defaultImageDpi w14:val="300"/>
  <w15:docId w15:val="{4A202DCD-E2CF-431E-8D09-6859B0EA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B362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624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.nowicka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ga.nowicka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jablonowski@pct.powiat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84B775-A2F2-4295-B7D5-EAF096FA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887</Words>
  <Characters>5327</Characters>
  <Application>Microsoft Office Word</Application>
  <DocSecurity>4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Ryszard Jabłonowski</cp:lastModifiedBy>
  <cp:revision>2</cp:revision>
  <cp:lastPrinted>2026-04-03T06:22:00Z</cp:lastPrinted>
  <dcterms:created xsi:type="dcterms:W3CDTF">2026-04-03T06:35:00Z</dcterms:created>
  <dcterms:modified xsi:type="dcterms:W3CDTF">2026-04-03T06:35:00Z</dcterms:modified>
  <cp:category/>
</cp:coreProperties>
</file>